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Never to be repeated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to be repeated,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were in my heart once,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now you are deleted,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although you did once capture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sealed your memory behind a wall,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much better off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rarely think of you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now, all I think of you is that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were a fool,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cruel fool and replaceable,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surely there must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someone much kinder than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is true,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good riddance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glad I am to no longer,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have you in my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although you enchanted me once,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enticed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captured me with your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heart and your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wicked mind was no good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good to me at all, no, no, no!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am glad to have left you far behind,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glad that I have finally managed to pick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pieces of my broken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last,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fixed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tougher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tougher now than I used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wish I never had to learn,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your vicious school,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lessons you taught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have made me a better judge of character after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these days I suffer no fools,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wherever you are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hope that you have learnt something,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about how to treat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were jealous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played mind games,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which you should be ashamed,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glad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smile on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although I am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behind a wall,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block you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rarely think of you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much better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when I do think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I think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that you were so cruel,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cruel fool,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black evil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me was no good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