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Never more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Hello,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goodbye.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I will not blink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just walk out the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just walk with money in my pocket,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money in my bank,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walk with nothing if I have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had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care for you no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hello,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never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will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not be abusing me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not be abusing me verbally,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not be abusing me mentally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hello,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never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treading on eggshells,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never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had it up to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mental abuse and the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hello, never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more with your mental abuse,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more your evil despicable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which you belittled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which you caused such mental anguish,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anxiety and depression,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suicidal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never more, you evil despicable,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 will not say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just walking, just walking,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out the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hello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never more, never 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