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lose faith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lose faith for it would seem,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would seem that no matter the struggle,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would render dreams wayward,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render wayward dreams,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never lose faith but keep up the perseverance,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do believe, for you must if love is to be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love in this cold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the only sensible choice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you must keep looking,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being alone is not as pleasant as being found,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it seems,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seems that in every look and in every glance,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may be the start of an introductory conversation,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 introductory conversation,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leads to further encounters of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maybe you will be introduced with a smile,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a shared passion,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maybe for meeting is such an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never lose faith,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mind and in your eyes be optimistic,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 on I dare you, take a chance.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