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Never has there been a time</w:t>
      </w:r>
    </w:p>
    <w:p/>
    <w:p>
      <w:r>
        <w:rPr>
          <w:rFonts w:ascii="Arial" w:hAnsi="Arial" w:eastAsia="Arial"/>
          <w:b w:val="0"/>
          <w:sz w:val="22"/>
        </w:rPr>
        <w:t>Never has there been a time,</w:t>
      </w:r>
    </w:p>
    <w:p>
      <w:r>
        <w:rPr>
          <w:rFonts w:ascii="Arial" w:hAnsi="Arial" w:eastAsia="Arial"/>
          <w:b w:val="0"/>
          <w:sz w:val="22"/>
        </w:rPr>
        <w:t>a time in this world,</w:t>
      </w:r>
    </w:p>
    <w:p>
      <w:r>
        <w:rPr>
          <w:rFonts w:ascii="Arial" w:hAnsi="Arial" w:eastAsia="Arial"/>
          <w:b w:val="0"/>
          <w:sz w:val="22"/>
        </w:rPr>
        <w:t>that the fragility of human life has not been on my mind,</w:t>
      </w:r>
    </w:p>
    <w:p>
      <w:r>
        <w:rPr>
          <w:rFonts w:ascii="Arial" w:hAnsi="Arial" w:eastAsia="Arial"/>
          <w:b w:val="0"/>
          <w:sz w:val="22"/>
        </w:rPr>
        <w:t>and never has there been a time,</w:t>
      </w:r>
    </w:p>
    <w:p>
      <w:r>
        <w:rPr>
          <w:rFonts w:ascii="Arial" w:hAnsi="Arial" w:eastAsia="Arial"/>
          <w:b w:val="0"/>
          <w:sz w:val="22"/>
        </w:rPr>
        <w:t>even far away from humankind,</w:t>
      </w:r>
    </w:p>
    <w:p>
      <w:r>
        <w:rPr>
          <w:rFonts w:ascii="Arial" w:hAnsi="Arial" w:eastAsia="Arial"/>
          <w:b w:val="0"/>
          <w:sz w:val="22"/>
        </w:rPr>
        <w:t>a time that in my heart,</w:t>
      </w:r>
    </w:p>
    <w:p>
      <w:r>
        <w:rPr>
          <w:rFonts w:ascii="Arial" w:hAnsi="Arial" w:eastAsia="Arial"/>
          <w:b w:val="0"/>
          <w:sz w:val="22"/>
        </w:rPr>
        <w:t>I do not feel the pain and the suffering,</w:t>
      </w:r>
    </w:p>
    <w:p>
      <w:r>
        <w:rPr>
          <w:rFonts w:ascii="Arial" w:hAnsi="Arial" w:eastAsia="Arial"/>
          <w:b w:val="0"/>
          <w:sz w:val="22"/>
        </w:rPr>
        <w:t>for with every thought,</w:t>
      </w:r>
    </w:p>
    <w:p>
      <w:r>
        <w:rPr>
          <w:rFonts w:ascii="Arial" w:hAnsi="Arial" w:eastAsia="Arial"/>
          <w:b w:val="0"/>
          <w:sz w:val="22"/>
        </w:rPr>
        <w:t>oh, how the visions come to me from throughout my life,</w:t>
      </w:r>
    </w:p>
    <w:p>
      <w:r>
        <w:rPr>
          <w:rFonts w:ascii="Arial" w:hAnsi="Arial" w:eastAsia="Arial"/>
          <w:b w:val="0"/>
          <w:sz w:val="22"/>
        </w:rPr>
        <w:t>of the hatred,</w:t>
      </w:r>
    </w:p>
    <w:p>
      <w:r>
        <w:rPr>
          <w:rFonts w:ascii="Arial" w:hAnsi="Arial" w:eastAsia="Arial"/>
          <w:b w:val="0"/>
          <w:sz w:val="22"/>
        </w:rPr>
        <w:t>the racism,</w:t>
      </w:r>
    </w:p>
    <w:p>
      <w:r>
        <w:rPr>
          <w:rFonts w:ascii="Arial" w:hAnsi="Arial" w:eastAsia="Arial"/>
          <w:b w:val="0"/>
          <w:sz w:val="22"/>
        </w:rPr>
        <w:t>the intolerance,</w:t>
      </w:r>
    </w:p>
    <w:p>
      <w:r>
        <w:rPr>
          <w:rFonts w:ascii="Arial" w:hAnsi="Arial" w:eastAsia="Arial"/>
          <w:b w:val="0"/>
          <w:sz w:val="22"/>
        </w:rPr>
        <w:t>the violence,</w:t>
      </w:r>
    </w:p>
    <w:p>
      <w:r>
        <w:rPr>
          <w:rFonts w:ascii="Arial" w:hAnsi="Arial" w:eastAsia="Arial"/>
          <w:b w:val="0"/>
          <w:sz w:val="22"/>
        </w:rPr>
        <w:t>the brutality,</w:t>
      </w:r>
    </w:p>
    <w:p>
      <w:r>
        <w:rPr>
          <w:rFonts w:ascii="Arial" w:hAnsi="Arial" w:eastAsia="Arial"/>
          <w:b w:val="0"/>
          <w:sz w:val="22"/>
        </w:rPr>
        <w:t>the torture,</w:t>
      </w:r>
    </w:p>
    <w:p>
      <w:r>
        <w:rPr>
          <w:rFonts w:ascii="Arial" w:hAnsi="Arial" w:eastAsia="Arial"/>
          <w:b w:val="0"/>
          <w:sz w:val="22"/>
        </w:rPr>
        <w:t>the wars,</w:t>
      </w:r>
    </w:p>
    <w:p>
      <w:r>
        <w:rPr>
          <w:rFonts w:ascii="Arial" w:hAnsi="Arial" w:eastAsia="Arial"/>
          <w:b w:val="0"/>
          <w:sz w:val="22"/>
        </w:rPr>
        <w:t>the greed,</w:t>
      </w:r>
    </w:p>
    <w:p>
      <w:r>
        <w:rPr>
          <w:rFonts w:ascii="Arial" w:hAnsi="Arial" w:eastAsia="Arial"/>
          <w:b w:val="0"/>
          <w:sz w:val="22"/>
        </w:rPr>
        <w:t>and the death and the destruction caused,</w:t>
      </w:r>
    </w:p>
    <w:p>
      <w:r>
        <w:rPr>
          <w:rFonts w:ascii="Arial" w:hAnsi="Arial" w:eastAsia="Arial"/>
          <w:b w:val="0"/>
          <w:sz w:val="22"/>
        </w:rPr>
        <w:t>cause by leaders leading their people,</w:t>
      </w:r>
    </w:p>
    <w:p>
      <w:r>
        <w:rPr>
          <w:rFonts w:ascii="Arial" w:hAnsi="Arial" w:eastAsia="Arial"/>
          <w:b w:val="0"/>
          <w:sz w:val="22"/>
        </w:rPr>
        <w:t>into such destructive times,</w:t>
      </w:r>
    </w:p>
    <w:p>
      <w:r>
        <w:rPr>
          <w:rFonts w:ascii="Arial" w:hAnsi="Arial" w:eastAsia="Arial"/>
          <w:b w:val="0"/>
          <w:sz w:val="22"/>
        </w:rPr>
        <w:t>leaders leading their people blindly,</w:t>
      </w:r>
    </w:p>
    <w:p>
      <w:r>
        <w:rPr>
          <w:rFonts w:ascii="Arial" w:hAnsi="Arial" w:eastAsia="Arial"/>
          <w:b w:val="0"/>
          <w:sz w:val="22"/>
        </w:rPr>
        <w:t>through poor decisions,</w:t>
      </w:r>
    </w:p>
    <w:p>
      <w:r>
        <w:rPr>
          <w:rFonts w:ascii="Arial" w:hAnsi="Arial" w:eastAsia="Arial"/>
          <w:b w:val="0"/>
          <w:sz w:val="22"/>
        </w:rPr>
        <w:t>leaders leading them into such chaos and disorder,</w:t>
      </w:r>
    </w:p>
    <w:p>
      <w:r>
        <w:rPr>
          <w:rFonts w:ascii="Arial" w:hAnsi="Arial" w:eastAsia="Arial"/>
          <w:b w:val="0"/>
          <w:sz w:val="22"/>
        </w:rPr>
        <w:t>with their greed and their mistrust,</w:t>
      </w:r>
    </w:p>
    <w:p>
      <w:r>
        <w:rPr>
          <w:rFonts w:ascii="Arial" w:hAnsi="Arial" w:eastAsia="Arial"/>
          <w:b w:val="0"/>
          <w:sz w:val="22"/>
        </w:rPr>
        <w:t>and the inability to listen and to understand,</w:t>
      </w:r>
    </w:p>
    <w:p>
      <w:r>
        <w:rPr>
          <w:rFonts w:ascii="Arial" w:hAnsi="Arial" w:eastAsia="Arial"/>
          <w:b w:val="0"/>
          <w:sz w:val="22"/>
        </w:rPr>
        <w:t>other countries points of view far too many times,</w:t>
      </w:r>
    </w:p>
    <w:p>
      <w:r>
        <w:rPr>
          <w:rFonts w:ascii="Arial" w:hAnsi="Arial" w:eastAsia="Arial"/>
          <w:b w:val="0"/>
          <w:sz w:val="22"/>
        </w:rPr>
        <w:t>and how sickening it is to see it repeatedly,</w:t>
      </w:r>
    </w:p>
    <w:p>
      <w:r>
        <w:rPr>
          <w:rFonts w:ascii="Arial" w:hAnsi="Arial" w:eastAsia="Arial"/>
          <w:b w:val="0"/>
          <w:sz w:val="22"/>
        </w:rPr>
        <w:t>in the newspapers,</w:t>
      </w:r>
    </w:p>
    <w:p>
      <w:r>
        <w:rPr>
          <w:rFonts w:ascii="Arial" w:hAnsi="Arial" w:eastAsia="Arial"/>
          <w:b w:val="0"/>
          <w:sz w:val="22"/>
        </w:rPr>
        <w:t>the magazines and on the television,</w:t>
      </w:r>
    </w:p>
    <w:p>
      <w:r>
        <w:rPr>
          <w:rFonts w:ascii="Arial" w:hAnsi="Arial" w:eastAsia="Arial"/>
          <w:b w:val="0"/>
          <w:sz w:val="22"/>
        </w:rPr>
        <w:t>and on the radio and online,</w:t>
      </w:r>
    </w:p>
    <w:p>
      <w:r>
        <w:rPr>
          <w:rFonts w:ascii="Arial" w:hAnsi="Arial" w:eastAsia="Arial"/>
          <w:b w:val="0"/>
          <w:sz w:val="22"/>
        </w:rPr>
        <w:t>and even when you are alone,</w:t>
      </w:r>
    </w:p>
    <w:p>
      <w:r>
        <w:rPr>
          <w:rFonts w:ascii="Arial" w:hAnsi="Arial" w:eastAsia="Arial"/>
          <w:b w:val="0"/>
          <w:sz w:val="22"/>
        </w:rPr>
        <w:t>how is it possible to stop these visions,</w:t>
      </w:r>
    </w:p>
    <w:p>
      <w:r>
        <w:rPr>
          <w:rFonts w:ascii="Arial" w:hAnsi="Arial" w:eastAsia="Arial"/>
          <w:b w:val="0"/>
          <w:sz w:val="22"/>
        </w:rPr>
        <w:t>these visions that haunt thine eyes,</w:t>
      </w:r>
    </w:p>
    <w:p>
      <w:r>
        <w:rPr>
          <w:rFonts w:ascii="Arial" w:hAnsi="Arial" w:eastAsia="Arial"/>
          <w:b w:val="0"/>
          <w:sz w:val="22"/>
        </w:rPr>
        <w:t>because never has there been a time,</w:t>
      </w:r>
    </w:p>
    <w:p>
      <w:r>
        <w:rPr>
          <w:rFonts w:ascii="Arial" w:hAnsi="Arial" w:eastAsia="Arial"/>
          <w:b w:val="0"/>
          <w:sz w:val="22"/>
        </w:rPr>
        <w:t>that they have not been there,</w:t>
      </w:r>
    </w:p>
    <w:p>
      <w:r>
        <w:rPr>
          <w:rFonts w:ascii="Arial" w:hAnsi="Arial" w:eastAsia="Arial"/>
          <w:b w:val="0"/>
          <w:sz w:val="22"/>
        </w:rPr>
        <w:t>because since birth and the creation of humankind,</w:t>
      </w:r>
    </w:p>
    <w:p>
      <w:r>
        <w:rPr>
          <w:rFonts w:ascii="Arial" w:hAnsi="Arial" w:eastAsia="Arial"/>
          <w:b w:val="0"/>
          <w:sz w:val="22"/>
        </w:rPr>
        <w:t>humankind has been so destructive,</w:t>
      </w:r>
    </w:p>
    <w:p>
      <w:r>
        <w:rPr>
          <w:rFonts w:ascii="Arial" w:hAnsi="Arial" w:eastAsia="Arial"/>
          <w:b w:val="0"/>
          <w:sz w:val="22"/>
        </w:rPr>
        <w:t>and we have continually failed to learn,</w:t>
      </w:r>
    </w:p>
    <w:p>
      <w:r>
        <w:rPr>
          <w:rFonts w:ascii="Arial" w:hAnsi="Arial" w:eastAsia="Arial"/>
          <w:b w:val="0"/>
          <w:sz w:val="22"/>
        </w:rPr>
        <w:t>from humanities mistakes,</w:t>
      </w:r>
    </w:p>
    <w:p>
      <w:r>
        <w:rPr>
          <w:rFonts w:ascii="Arial" w:hAnsi="Arial" w:eastAsia="Arial"/>
          <w:b w:val="0"/>
          <w:sz w:val="22"/>
        </w:rPr>
        <w:t>and mankind's destructiveness hangs over humanity,</w:t>
      </w:r>
    </w:p>
    <w:p>
      <w:r>
        <w:rPr>
          <w:rFonts w:ascii="Arial" w:hAnsi="Arial" w:eastAsia="Arial"/>
          <w:b w:val="0"/>
          <w:sz w:val="22"/>
        </w:rPr>
        <w:t>a foul mood that hangs pervasively in the air,</w:t>
      </w:r>
    </w:p>
    <w:p>
      <w:r>
        <w:rPr>
          <w:rFonts w:ascii="Arial" w:hAnsi="Arial" w:eastAsia="Arial"/>
          <w:b w:val="0"/>
          <w:sz w:val="22"/>
        </w:rPr>
        <w:t>and it is a sad sight to see,</w:t>
      </w:r>
    </w:p>
    <w:p>
      <w:r>
        <w:rPr>
          <w:rFonts w:ascii="Arial" w:hAnsi="Arial" w:eastAsia="Arial"/>
          <w:b w:val="0"/>
          <w:sz w:val="22"/>
        </w:rPr>
        <w:t>the ravaging and the savagery of humanity,</w:t>
      </w:r>
    </w:p>
    <w:p>
      <w:r>
        <w:rPr>
          <w:rFonts w:ascii="Arial" w:hAnsi="Arial" w:eastAsia="Arial"/>
          <w:b w:val="0"/>
          <w:sz w:val="22"/>
        </w:rPr>
        <w:t>and how horrific it is such viciousness,</w:t>
      </w:r>
    </w:p>
    <w:p>
      <w:r>
        <w:rPr>
          <w:rFonts w:ascii="Arial" w:hAnsi="Arial" w:eastAsia="Arial"/>
          <w:b w:val="0"/>
          <w:sz w:val="22"/>
        </w:rPr>
        <w:t>because it is more inhuman than human to me,</w:t>
      </w:r>
    </w:p>
    <w:p>
      <w:r>
        <w:rPr>
          <w:rFonts w:ascii="Arial" w:hAnsi="Arial" w:eastAsia="Arial"/>
          <w:b w:val="0"/>
          <w:sz w:val="22"/>
        </w:rPr>
        <w:t>and this is not what I wish it to be,</w:t>
      </w:r>
    </w:p>
    <w:p>
      <w:r>
        <w:rPr>
          <w:rFonts w:ascii="Arial" w:hAnsi="Arial" w:eastAsia="Arial"/>
          <w:b w:val="0"/>
          <w:sz w:val="22"/>
        </w:rPr>
        <w:t>and probably billions of others, but I despair,</w:t>
      </w:r>
    </w:p>
    <w:p>
      <w:r>
        <w:rPr>
          <w:rFonts w:ascii="Arial" w:hAnsi="Arial" w:eastAsia="Arial"/>
          <w:b w:val="0"/>
          <w:sz w:val="22"/>
        </w:rPr>
        <w:t>and I hope for better things,</w:t>
      </w:r>
    </w:p>
    <w:p>
      <w:r>
        <w:rPr>
          <w:rFonts w:ascii="Arial" w:hAnsi="Arial" w:eastAsia="Arial"/>
          <w:b w:val="0"/>
          <w:sz w:val="22"/>
        </w:rPr>
        <w:t>and for better leaders and better minds,</w:t>
      </w:r>
    </w:p>
    <w:p>
      <w:r>
        <w:rPr>
          <w:rFonts w:ascii="Arial" w:hAnsi="Arial" w:eastAsia="Arial"/>
          <w:b w:val="0"/>
          <w:sz w:val="22"/>
        </w:rPr>
        <w:t>and more educated and more civil times,</w:t>
      </w:r>
    </w:p>
    <w:p>
      <w:r>
        <w:rPr>
          <w:rFonts w:ascii="Arial" w:hAnsi="Arial" w:eastAsia="Arial"/>
          <w:b w:val="0"/>
          <w:sz w:val="22"/>
        </w:rPr>
        <w:t>more civil times to take us far away from this viciousness,</w:t>
      </w:r>
    </w:p>
    <w:p>
      <w:r>
        <w:rPr>
          <w:rFonts w:ascii="Arial" w:hAnsi="Arial" w:eastAsia="Arial"/>
          <w:b w:val="0"/>
          <w:sz w:val="22"/>
        </w:rPr>
        <w:t>far away from the viciousness and the fear,</w:t>
      </w:r>
    </w:p>
    <w:p>
      <w:r>
        <w:rPr>
          <w:rFonts w:ascii="Arial" w:hAnsi="Arial" w:eastAsia="Arial"/>
          <w:b w:val="0"/>
          <w:sz w:val="22"/>
        </w:rPr>
        <w:t>far away from this brutality,</w:t>
      </w:r>
    </w:p>
    <w:p>
      <w:r>
        <w:rPr>
          <w:rFonts w:ascii="Arial" w:hAnsi="Arial" w:eastAsia="Arial"/>
          <w:b w:val="0"/>
          <w:sz w:val="22"/>
        </w:rPr>
        <w:t>that we are subject to year after year,</w:t>
      </w:r>
    </w:p>
    <w:p>
      <w:r>
        <w:rPr>
          <w:rFonts w:ascii="Arial" w:hAnsi="Arial" w:eastAsia="Arial"/>
          <w:b w:val="0"/>
          <w:sz w:val="22"/>
        </w:rPr>
        <w:t>for humanity in this insanity, it cannot surely continue to be,</w:t>
      </w:r>
    </w:p>
    <w:p>
      <w:r>
        <w:rPr>
          <w:rFonts w:ascii="Arial" w:hAnsi="Arial" w:eastAsia="Arial"/>
          <w:b w:val="0"/>
          <w:sz w:val="22"/>
        </w:rPr>
        <w:t>and cannot surely continue to act in such destructive ways,</w:t>
      </w:r>
    </w:p>
    <w:p>
      <w:r>
        <w:rPr>
          <w:rFonts w:ascii="Arial" w:hAnsi="Arial" w:eastAsia="Arial"/>
          <w:b w:val="0"/>
          <w:sz w:val="22"/>
        </w:rPr>
        <w:t>because humanity will otherwise cease to be,</w:t>
      </w:r>
    </w:p>
    <w:p>
      <w:r>
        <w:rPr>
          <w:rFonts w:ascii="Arial" w:hAnsi="Arial" w:eastAsia="Arial"/>
          <w:b w:val="0"/>
          <w:sz w:val="22"/>
        </w:rPr>
        <w:t>and humanity will be consigned sadly to history,</w:t>
      </w:r>
    </w:p>
    <w:p>
      <w:r>
        <w:rPr>
          <w:rFonts w:ascii="Arial" w:hAnsi="Arial" w:eastAsia="Arial"/>
          <w:b w:val="0"/>
          <w:sz w:val="22"/>
        </w:rPr>
        <w:t>a forgotten race, capable of such great creativity and feelings,</w:t>
      </w:r>
    </w:p>
    <w:p>
      <w:r>
        <w:rPr>
          <w:rFonts w:ascii="Arial" w:hAnsi="Arial" w:eastAsia="Arial"/>
          <w:b w:val="0"/>
          <w:sz w:val="22"/>
        </w:rPr>
        <w:t>a race, the human race,</w:t>
      </w:r>
    </w:p>
    <w:p>
      <w:r>
        <w:rPr>
          <w:rFonts w:ascii="Arial" w:hAnsi="Arial" w:eastAsia="Arial"/>
          <w:b w:val="0"/>
          <w:sz w:val="22"/>
        </w:rPr>
        <w:t>now possibly set to be, forever onwards, forever onwards,</w:t>
      </w:r>
    </w:p>
    <w:p>
      <w:r>
        <w:rPr>
          <w:rFonts w:ascii="Arial" w:hAnsi="Arial" w:eastAsia="Arial"/>
          <w:b w:val="0"/>
          <w:sz w:val="22"/>
        </w:rPr>
        <w:t>nothing more to the universe but a memory.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