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Never going home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never going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never going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going to roam,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going to roam where my heart used to call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rarely will I think of it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a blank to me mostly,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after the death of so many friends,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never going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going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going to roam,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going to roam, where my heart used to call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a void to me, and it holds barely a happy memory,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memories that I no longer wish to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they bring more pain to me and suffering,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more pain and suffering than I have ever known,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this is goodbye,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goodbye to the place where I used to roam,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this is goodbye,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goodbye to the place that I used to once call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place that I called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no longer have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longer will I see your shores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no sadness in my eyes I will barely cry,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never again roam,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my heart used to call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this is a goodbye, a final goodbye,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goodbye to all those friends that I know.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