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Never again</w:t>
      </w:r>
    </w:p>
    <w:p/>
    <w:p>
      <w:r>
        <w:rPr>
          <w:rFonts w:ascii="Arial" w:hAnsi="Arial" w:eastAsia="Arial"/>
          <w:b w:val="0"/>
          <w:sz w:val="22"/>
        </w:rPr>
        <w:t>Never again in the eyes of humanity,</w:t>
      </w:r>
    </w:p>
    <w:p>
      <w:r>
        <w:rPr>
          <w:rFonts w:ascii="Arial" w:hAnsi="Arial" w:eastAsia="Arial"/>
          <w:b w:val="0"/>
          <w:sz w:val="22"/>
        </w:rPr>
        <w:t>never again, for we all wish for its end,</w:t>
      </w:r>
    </w:p>
    <w:p>
      <w:r>
        <w:rPr>
          <w:rFonts w:ascii="Arial" w:hAnsi="Arial" w:eastAsia="Arial"/>
          <w:b w:val="0"/>
          <w:sz w:val="22"/>
        </w:rPr>
        <w:t>we all wish for war,</w:t>
      </w:r>
    </w:p>
    <w:p>
      <w:r>
        <w:rPr>
          <w:rFonts w:ascii="Arial" w:hAnsi="Arial" w:eastAsia="Arial"/>
          <w:b w:val="0"/>
          <w:sz w:val="22"/>
        </w:rPr>
        <w:t>we all wish for war to never happen again,</w:t>
      </w:r>
    </w:p>
    <w:p>
      <w:r>
        <w:rPr>
          <w:rFonts w:ascii="Arial" w:hAnsi="Arial" w:eastAsia="Arial"/>
          <w:b w:val="0"/>
          <w:sz w:val="22"/>
        </w:rPr>
        <w:t>but in our idealism what is the realism,</w:t>
      </w:r>
    </w:p>
    <w:p>
      <w:r>
        <w:rPr>
          <w:rFonts w:ascii="Arial" w:hAnsi="Arial" w:eastAsia="Arial"/>
          <w:b w:val="0"/>
          <w:sz w:val="22"/>
        </w:rPr>
        <w:t>and what is the reality my friend,</w:t>
      </w:r>
    </w:p>
    <w:p>
      <w:r>
        <w:rPr>
          <w:rFonts w:ascii="Arial" w:hAnsi="Arial" w:eastAsia="Arial"/>
          <w:b w:val="0"/>
          <w:sz w:val="22"/>
        </w:rPr>
        <w:t>because we all want peace,</w:t>
      </w:r>
    </w:p>
    <w:p>
      <w:r>
        <w:rPr>
          <w:rFonts w:ascii="Arial" w:hAnsi="Arial" w:eastAsia="Arial"/>
          <w:b w:val="0"/>
          <w:sz w:val="22"/>
        </w:rPr>
        <w:t>but some of us seem to have a different timetable,</w:t>
      </w:r>
    </w:p>
    <w:p>
      <w:r>
        <w:rPr>
          <w:rFonts w:ascii="Arial" w:hAnsi="Arial" w:eastAsia="Arial"/>
          <w:b w:val="0"/>
          <w:sz w:val="22"/>
        </w:rPr>
        <w:t>and I wish we could all work together,</w:t>
      </w:r>
    </w:p>
    <w:p>
      <w:r>
        <w:rPr>
          <w:rFonts w:ascii="Arial" w:hAnsi="Arial" w:eastAsia="Arial"/>
          <w:b w:val="0"/>
          <w:sz w:val="22"/>
        </w:rPr>
        <w:t>and bring about a harmonious scheduling,</w:t>
      </w:r>
    </w:p>
    <w:p>
      <w:r>
        <w:rPr>
          <w:rFonts w:ascii="Arial" w:hAnsi="Arial" w:eastAsia="Arial"/>
          <w:b w:val="0"/>
          <w:sz w:val="22"/>
        </w:rPr>
        <w:t>that would finally bring war to a permanent end,</w:t>
      </w:r>
    </w:p>
    <w:p>
      <w:r>
        <w:rPr>
          <w:rFonts w:ascii="Arial" w:hAnsi="Arial" w:eastAsia="Arial"/>
          <w:b w:val="0"/>
          <w:sz w:val="22"/>
        </w:rPr>
        <w:t>because how many more billions of people,</w:t>
      </w:r>
    </w:p>
    <w:p>
      <w:r>
        <w:rPr>
          <w:rFonts w:ascii="Arial" w:hAnsi="Arial" w:eastAsia="Arial"/>
          <w:b w:val="0"/>
          <w:sz w:val="22"/>
        </w:rPr>
        <w:t>do we have to lose before we wake up,</w:t>
      </w:r>
    </w:p>
    <w:p>
      <w:r>
        <w:rPr>
          <w:rFonts w:ascii="Arial" w:hAnsi="Arial" w:eastAsia="Arial"/>
          <w:b w:val="0"/>
          <w:sz w:val="22"/>
        </w:rPr>
        <w:t>and see that killing and its stupidity,</w:t>
      </w:r>
    </w:p>
    <w:p>
      <w:r>
        <w:rPr>
          <w:rFonts w:ascii="Arial" w:hAnsi="Arial" w:eastAsia="Arial"/>
          <w:b w:val="0"/>
          <w:sz w:val="22"/>
        </w:rPr>
        <w:t>never advances humanity,</w:t>
      </w:r>
    </w:p>
    <w:p>
      <w:r>
        <w:rPr>
          <w:rFonts w:ascii="Arial" w:hAnsi="Arial" w:eastAsia="Arial"/>
          <w:b w:val="0"/>
          <w:sz w:val="22"/>
        </w:rPr>
        <w:t>and how many times do we have to be told,</w:t>
      </w:r>
    </w:p>
    <w:p>
      <w:r>
        <w:rPr>
          <w:rFonts w:ascii="Arial" w:hAnsi="Arial" w:eastAsia="Arial"/>
          <w:b w:val="0"/>
          <w:sz w:val="22"/>
        </w:rPr>
        <w:t>in the newspapers and on the televisions,</w:t>
      </w:r>
    </w:p>
    <w:p>
      <w:r>
        <w:rPr>
          <w:rFonts w:ascii="Arial" w:hAnsi="Arial" w:eastAsia="Arial"/>
          <w:b w:val="0"/>
          <w:sz w:val="22"/>
        </w:rPr>
        <w:t>and on the radio and on the internet,</w:t>
      </w:r>
    </w:p>
    <w:p>
      <w:r>
        <w:rPr>
          <w:rFonts w:ascii="Arial" w:hAnsi="Arial" w:eastAsia="Arial"/>
          <w:b w:val="0"/>
          <w:sz w:val="22"/>
        </w:rPr>
        <w:t>about countless more deaths,</w:t>
      </w:r>
    </w:p>
    <w:p>
      <w:r>
        <w:rPr>
          <w:rFonts w:ascii="Arial" w:hAnsi="Arial" w:eastAsia="Arial"/>
          <w:b w:val="0"/>
          <w:sz w:val="22"/>
        </w:rPr>
        <w:t>and what will it take,</w:t>
      </w:r>
    </w:p>
    <w:p>
      <w:r>
        <w:rPr>
          <w:rFonts w:ascii="Arial" w:hAnsi="Arial" w:eastAsia="Arial"/>
          <w:b w:val="0"/>
          <w:sz w:val="22"/>
        </w:rPr>
        <w:t>to make humanity realise that no one wins,</w:t>
      </w:r>
    </w:p>
    <w:p>
      <w:r>
        <w:rPr>
          <w:rFonts w:ascii="Arial" w:hAnsi="Arial" w:eastAsia="Arial"/>
          <w:b w:val="0"/>
          <w:sz w:val="22"/>
        </w:rPr>
        <w:t>and what will it take to make humanity realise,</w:t>
      </w:r>
    </w:p>
    <w:p>
      <w:r>
        <w:rPr>
          <w:rFonts w:ascii="Arial" w:hAnsi="Arial" w:eastAsia="Arial"/>
          <w:b w:val="0"/>
          <w:sz w:val="22"/>
        </w:rPr>
        <w:t>that in wars insanity there is only instability,</w:t>
      </w:r>
    </w:p>
    <w:p>
      <w:r>
        <w:rPr>
          <w:rFonts w:ascii="Arial" w:hAnsi="Arial" w:eastAsia="Arial"/>
          <w:b w:val="0"/>
          <w:sz w:val="22"/>
        </w:rPr>
        <w:t>and in instability we all advance nowhere,</w:t>
      </w:r>
    </w:p>
    <w:p>
      <w:r>
        <w:rPr>
          <w:rFonts w:ascii="Arial" w:hAnsi="Arial" w:eastAsia="Arial"/>
          <w:b w:val="0"/>
          <w:sz w:val="22"/>
        </w:rPr>
        <w:t>and without civility and in barbarity,</w:t>
      </w:r>
    </w:p>
    <w:p>
      <w:r>
        <w:rPr>
          <w:rFonts w:ascii="Arial" w:hAnsi="Arial" w:eastAsia="Arial"/>
          <w:b w:val="0"/>
          <w:sz w:val="22"/>
        </w:rPr>
        <w:t>humanity can only suffer,</w:t>
      </w:r>
    </w:p>
    <w:p>
      <w:r>
        <w:rPr>
          <w:rFonts w:ascii="Arial" w:hAnsi="Arial" w:eastAsia="Arial"/>
          <w:b w:val="0"/>
          <w:sz w:val="22"/>
        </w:rPr>
        <w:t>and lose in a vicious cycle, that never seems to end,</w:t>
      </w:r>
    </w:p>
    <w:p>
      <w:r>
        <w:rPr>
          <w:rFonts w:ascii="Arial" w:hAnsi="Arial" w:eastAsia="Arial"/>
          <w:b w:val="0"/>
          <w:sz w:val="22"/>
        </w:rPr>
        <w:t>that never seems to end.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