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Never</w:t>
      </w:r>
    </w:p>
    <w:p/>
    <w:p>
      <w:r>
        <w:rPr>
          <w:rFonts w:ascii="Arial" w:hAnsi="Arial" w:eastAsia="Arial"/>
          <w:b w:val="0"/>
          <w:sz w:val="22"/>
        </w:rPr>
        <w:t>Never let your heart be overruled by the mind,</w:t>
      </w:r>
    </w:p>
    <w:p>
      <w:r>
        <w:rPr>
          <w:rFonts w:ascii="Arial" w:hAnsi="Arial" w:eastAsia="Arial"/>
          <w:b w:val="0"/>
          <w:sz w:val="22"/>
        </w:rPr>
        <w:t>and never be bitter,</w:t>
      </w:r>
    </w:p>
    <w:p>
      <w:r>
        <w:rPr>
          <w:rFonts w:ascii="Arial" w:hAnsi="Arial" w:eastAsia="Arial"/>
          <w:b w:val="0"/>
          <w:sz w:val="22"/>
        </w:rPr>
        <w:t>and never be unkind,</w:t>
      </w:r>
    </w:p>
    <w:p>
      <w:r>
        <w:rPr>
          <w:rFonts w:ascii="Arial" w:hAnsi="Arial" w:eastAsia="Arial"/>
          <w:b w:val="0"/>
          <w:sz w:val="22"/>
        </w:rPr>
        <w:t>and never whatever the weather,</w:t>
      </w:r>
    </w:p>
    <w:p>
      <w:r>
        <w:rPr>
          <w:rFonts w:ascii="Arial" w:hAnsi="Arial" w:eastAsia="Arial"/>
          <w:b w:val="0"/>
          <w:sz w:val="22"/>
        </w:rPr>
        <w:t>bring such moods of the heart and the mind to others,</w:t>
      </w:r>
    </w:p>
    <w:p>
      <w:r>
        <w:rPr>
          <w:rFonts w:ascii="Arial" w:hAnsi="Arial" w:eastAsia="Arial"/>
          <w:b w:val="0"/>
          <w:sz w:val="22"/>
        </w:rPr>
        <w:t>moods who others will despise,</w:t>
      </w:r>
    </w:p>
    <w:p>
      <w:r>
        <w:rPr>
          <w:rFonts w:ascii="Arial" w:hAnsi="Arial" w:eastAsia="Arial"/>
          <w:b w:val="0"/>
          <w:sz w:val="22"/>
        </w:rPr>
        <w:t>and do not regret what you cannot change,</w:t>
      </w:r>
    </w:p>
    <w:p>
      <w:r>
        <w:rPr>
          <w:rFonts w:ascii="Arial" w:hAnsi="Arial" w:eastAsia="Arial"/>
          <w:b w:val="0"/>
          <w:sz w:val="22"/>
        </w:rPr>
        <w:t>and do not sigh,</w:t>
      </w:r>
    </w:p>
    <w:p>
      <w:r>
        <w:rPr>
          <w:rFonts w:ascii="Arial" w:hAnsi="Arial" w:eastAsia="Arial"/>
          <w:b w:val="0"/>
          <w:sz w:val="22"/>
        </w:rPr>
        <w:t>but live in the light,</w:t>
      </w:r>
    </w:p>
    <w:p>
      <w:r>
        <w:rPr>
          <w:rFonts w:ascii="Arial" w:hAnsi="Arial" w:eastAsia="Arial"/>
          <w:b w:val="0"/>
          <w:sz w:val="22"/>
        </w:rPr>
        <w:t>and shine bright,</w:t>
      </w:r>
    </w:p>
    <w:p>
      <w:r>
        <w:rPr>
          <w:rFonts w:ascii="Arial" w:hAnsi="Arial" w:eastAsia="Arial"/>
          <w:b w:val="0"/>
          <w:sz w:val="22"/>
        </w:rPr>
        <w:t>and instead cast negativity aside,</w:t>
      </w:r>
    </w:p>
    <w:p>
      <w:r>
        <w:rPr>
          <w:rFonts w:ascii="Arial" w:hAnsi="Arial" w:eastAsia="Arial"/>
          <w:b w:val="0"/>
          <w:sz w:val="22"/>
        </w:rPr>
        <w:t>and tell the truth,</w:t>
      </w:r>
    </w:p>
    <w:p>
      <w:r>
        <w:rPr>
          <w:rFonts w:ascii="Arial" w:hAnsi="Arial" w:eastAsia="Arial"/>
          <w:b w:val="0"/>
          <w:sz w:val="22"/>
        </w:rPr>
        <w:t>and then, with a smile on your face,</w:t>
      </w:r>
    </w:p>
    <w:p>
      <w:r>
        <w:rPr>
          <w:rFonts w:ascii="Arial" w:hAnsi="Arial" w:eastAsia="Arial"/>
          <w:b w:val="0"/>
          <w:sz w:val="22"/>
        </w:rPr>
        <w:t>walk tall and be proud, be proud of the happiness inside,</w:t>
      </w:r>
    </w:p>
    <w:p>
      <w:r>
        <w:rPr>
          <w:rFonts w:ascii="Arial" w:hAnsi="Arial" w:eastAsia="Arial"/>
          <w:b w:val="0"/>
          <w:sz w:val="22"/>
        </w:rPr>
        <w:t>for tis better than the blanket of black,</w:t>
      </w:r>
    </w:p>
    <w:p>
      <w:r>
        <w:rPr>
          <w:rFonts w:ascii="Arial" w:hAnsi="Arial" w:eastAsia="Arial"/>
          <w:b w:val="0"/>
          <w:sz w:val="22"/>
        </w:rPr>
        <w:t>that comes with the night,</w:t>
      </w:r>
    </w:p>
    <w:p>
      <w:r>
        <w:rPr>
          <w:rFonts w:ascii="Arial" w:hAnsi="Arial" w:eastAsia="Arial"/>
          <w:b w:val="0"/>
          <w:sz w:val="22"/>
        </w:rPr>
        <w:t>and the darkness of an unhappy heart,</w:t>
      </w:r>
    </w:p>
    <w:p>
      <w:r>
        <w:rPr>
          <w:rFonts w:ascii="Arial" w:hAnsi="Arial" w:eastAsia="Arial"/>
          <w:b w:val="0"/>
          <w:sz w:val="22"/>
        </w:rPr>
        <w:t>and an unhappy mind,</w:t>
      </w:r>
    </w:p>
    <w:p>
      <w:r>
        <w:rPr>
          <w:rFonts w:ascii="Arial" w:hAnsi="Arial" w:eastAsia="Arial"/>
          <w:b w:val="0"/>
          <w:sz w:val="22"/>
        </w:rPr>
        <w:t>because seeing through such a darkened lense,</w:t>
      </w:r>
    </w:p>
    <w:p>
      <w:r>
        <w:rPr>
          <w:rFonts w:ascii="Arial" w:hAnsi="Arial" w:eastAsia="Arial"/>
          <w:b w:val="0"/>
          <w:sz w:val="22"/>
        </w:rPr>
        <w:t>will destroy so many chances of happiness,</w:t>
      </w:r>
    </w:p>
    <w:p>
      <w:r>
        <w:rPr>
          <w:rFonts w:ascii="Arial" w:hAnsi="Arial" w:eastAsia="Arial"/>
          <w:b w:val="0"/>
          <w:sz w:val="22"/>
        </w:rPr>
        <w:t>in a very short time,</w:t>
      </w:r>
    </w:p>
    <w:p>
      <w:r>
        <w:rPr>
          <w:rFonts w:ascii="Arial" w:hAnsi="Arial" w:eastAsia="Arial"/>
          <w:b w:val="0"/>
          <w:sz w:val="22"/>
        </w:rPr>
        <w:t>and life is far too short to destroy yourself,</w:t>
      </w:r>
    </w:p>
    <w:p>
      <w:r>
        <w:rPr>
          <w:rFonts w:ascii="Arial" w:hAnsi="Arial" w:eastAsia="Arial"/>
          <w:b w:val="0"/>
          <w:sz w:val="22"/>
        </w:rPr>
        <w:t>by bathing in the darkness,</w:t>
      </w:r>
    </w:p>
    <w:p>
      <w:r>
        <w:rPr>
          <w:rFonts w:ascii="Arial" w:hAnsi="Arial" w:eastAsia="Arial"/>
          <w:b w:val="0"/>
          <w:sz w:val="22"/>
        </w:rPr>
        <w:t>and living in misery with a disheartened heart,</w:t>
      </w:r>
    </w:p>
    <w:p>
      <w:r>
        <w:rPr>
          <w:rFonts w:ascii="Arial" w:hAnsi="Arial" w:eastAsia="Arial"/>
          <w:b w:val="0"/>
          <w:sz w:val="22"/>
        </w:rPr>
        <w:t>and a disheartened mind,</w:t>
      </w:r>
    </w:p>
    <w:p>
      <w:r>
        <w:rPr>
          <w:rFonts w:ascii="Arial" w:hAnsi="Arial" w:eastAsia="Arial"/>
          <w:b w:val="0"/>
          <w:sz w:val="22"/>
        </w:rPr>
        <w:t>and life is far too short to continually,</w:t>
      </w:r>
    </w:p>
    <w:p>
      <w:r>
        <w:rPr>
          <w:rFonts w:ascii="Arial" w:hAnsi="Arial" w:eastAsia="Arial"/>
          <w:b w:val="0"/>
          <w:sz w:val="22"/>
        </w:rPr>
        <w:t>to spew out words of bitterness and unhappiness,</w:t>
      </w:r>
    </w:p>
    <w:p>
      <w:r>
        <w:rPr>
          <w:rFonts w:ascii="Arial" w:hAnsi="Arial" w:eastAsia="Arial"/>
          <w:b w:val="0"/>
          <w:sz w:val="22"/>
        </w:rPr>
        <w:t>at anyone who crosses your path,</w:t>
      </w:r>
    </w:p>
    <w:p>
      <w:r>
        <w:rPr>
          <w:rFonts w:ascii="Arial" w:hAnsi="Arial" w:eastAsia="Arial"/>
          <w:b w:val="0"/>
          <w:sz w:val="22"/>
        </w:rPr>
        <w:t>because they will only suffer and you,</w:t>
      </w:r>
    </w:p>
    <w:p>
      <w:r>
        <w:rPr>
          <w:rFonts w:ascii="Arial" w:hAnsi="Arial" w:eastAsia="Arial"/>
          <w:b w:val="0"/>
          <w:sz w:val="22"/>
        </w:rPr>
        <w:t>you will walk in the shadows,</w:t>
      </w:r>
    </w:p>
    <w:p>
      <w:r>
        <w:rPr>
          <w:rFonts w:ascii="Arial" w:hAnsi="Arial" w:eastAsia="Arial"/>
          <w:b w:val="0"/>
          <w:sz w:val="22"/>
        </w:rPr>
        <w:t>not able to see where you are going,</w:t>
      </w:r>
    </w:p>
    <w:p>
      <w:r>
        <w:rPr>
          <w:rFonts w:ascii="Arial" w:hAnsi="Arial" w:eastAsia="Arial"/>
          <w:b w:val="0"/>
          <w:sz w:val="22"/>
        </w:rPr>
        <w:t>and carry a world of pain and misunderstanding,</w:t>
      </w:r>
    </w:p>
    <w:p>
      <w:r>
        <w:rPr>
          <w:rFonts w:ascii="Arial" w:hAnsi="Arial" w:eastAsia="Arial"/>
          <w:b w:val="0"/>
          <w:sz w:val="22"/>
        </w:rPr>
        <w:t>and every step of the way upon darkened paths,</w:t>
      </w:r>
    </w:p>
    <w:p>
      <w:r>
        <w:rPr>
          <w:rFonts w:ascii="Arial" w:hAnsi="Arial" w:eastAsia="Arial"/>
          <w:b w:val="0"/>
          <w:sz w:val="22"/>
        </w:rPr>
        <w:t>you will die a little inside.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