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Neon lit</w:t>
      </w:r>
    </w:p>
    <w:p/>
    <w:p>
      <w:r>
        <w:rPr>
          <w:rFonts w:ascii="Arial" w:hAnsi="Arial" w:eastAsia="Arial"/>
          <w:b w:val="0"/>
          <w:sz w:val="22"/>
        </w:rPr>
        <w:t>Neon lit,</w:t>
      </w:r>
    </w:p>
    <w:p>
      <w:r>
        <w:rPr>
          <w:rFonts w:ascii="Arial" w:hAnsi="Arial" w:eastAsia="Arial"/>
          <w:b w:val="0"/>
          <w:sz w:val="22"/>
        </w:rPr>
        <w:t>popping pills,</w:t>
      </w:r>
    </w:p>
    <w:p>
      <w:r>
        <w:rPr>
          <w:rFonts w:ascii="Arial" w:hAnsi="Arial" w:eastAsia="Arial"/>
          <w:b w:val="0"/>
          <w:sz w:val="22"/>
        </w:rPr>
        <w:t>taking hits,</w:t>
      </w:r>
    </w:p>
    <w:p>
      <w:r>
        <w:rPr>
          <w:rFonts w:ascii="Arial" w:hAnsi="Arial" w:eastAsia="Arial"/>
          <w:b w:val="0"/>
          <w:sz w:val="22"/>
        </w:rPr>
        <w:t>drinking alcohol,</w:t>
      </w:r>
    </w:p>
    <w:p>
      <w:r>
        <w:rPr>
          <w:rFonts w:ascii="Arial" w:hAnsi="Arial" w:eastAsia="Arial"/>
          <w:b w:val="0"/>
          <w:sz w:val="22"/>
        </w:rPr>
        <w:t>whilst others lay in pools of sweat upon the floor,</w:t>
      </w:r>
    </w:p>
    <w:p>
      <w:r>
        <w:rPr>
          <w:rFonts w:ascii="Arial" w:hAnsi="Arial" w:eastAsia="Arial"/>
          <w:b w:val="0"/>
          <w:sz w:val="22"/>
        </w:rPr>
        <w:t>and have fits,</w:t>
      </w:r>
    </w:p>
    <w:p>
      <w:r>
        <w:rPr>
          <w:rFonts w:ascii="Arial" w:hAnsi="Arial" w:eastAsia="Arial"/>
          <w:b w:val="0"/>
          <w:sz w:val="22"/>
        </w:rPr>
        <w:t>and the dancers,</w:t>
      </w:r>
    </w:p>
    <w:p>
      <w:r>
        <w:rPr>
          <w:rFonts w:ascii="Arial" w:hAnsi="Arial" w:eastAsia="Arial"/>
          <w:b w:val="0"/>
          <w:sz w:val="22"/>
        </w:rPr>
        <w:t>they dance upon the stage,</w:t>
      </w:r>
    </w:p>
    <w:p>
      <w:r>
        <w:rPr>
          <w:rFonts w:ascii="Arial" w:hAnsi="Arial" w:eastAsia="Arial"/>
          <w:b w:val="0"/>
          <w:sz w:val="22"/>
        </w:rPr>
        <w:t>and shoot those who try it on,</w:t>
      </w:r>
    </w:p>
    <w:p>
      <w:r>
        <w:rPr>
          <w:rFonts w:ascii="Arial" w:hAnsi="Arial" w:eastAsia="Arial"/>
          <w:b w:val="0"/>
          <w:sz w:val="22"/>
        </w:rPr>
        <w:t>and those who are stupid,</w:t>
      </w:r>
    </w:p>
    <w:p>
      <w:r>
        <w:rPr>
          <w:rFonts w:ascii="Arial" w:hAnsi="Arial" w:eastAsia="Arial"/>
          <w:b w:val="0"/>
          <w:sz w:val="22"/>
        </w:rPr>
        <w:t>or far too drunk they are blown to bits,</w:t>
      </w:r>
    </w:p>
    <w:p>
      <w:r>
        <w:rPr>
          <w:rFonts w:ascii="Arial" w:hAnsi="Arial" w:eastAsia="Arial"/>
          <w:b w:val="0"/>
          <w:sz w:val="22"/>
        </w:rPr>
        <w:t>but no one says anything,</w:t>
      </w:r>
    </w:p>
    <w:p>
      <w:r>
        <w:rPr>
          <w:rFonts w:ascii="Arial" w:hAnsi="Arial" w:eastAsia="Arial"/>
          <w:b w:val="0"/>
          <w:sz w:val="22"/>
        </w:rPr>
        <w:t>in the pits,</w:t>
      </w:r>
    </w:p>
    <w:p>
      <w:r>
        <w:rPr>
          <w:rFonts w:ascii="Arial" w:hAnsi="Arial" w:eastAsia="Arial"/>
          <w:b w:val="0"/>
          <w:sz w:val="22"/>
        </w:rPr>
        <w:t>the Futura dive,</w:t>
      </w:r>
    </w:p>
    <w:p>
      <w:r>
        <w:rPr>
          <w:rFonts w:ascii="Arial" w:hAnsi="Arial" w:eastAsia="Arial"/>
          <w:b w:val="0"/>
          <w:sz w:val="22"/>
        </w:rPr>
        <w:t>where not everyone survives,</w:t>
      </w:r>
    </w:p>
    <w:p>
      <w:r>
        <w:rPr>
          <w:rFonts w:ascii="Arial" w:hAnsi="Arial" w:eastAsia="Arial"/>
          <w:b w:val="0"/>
          <w:sz w:val="22"/>
        </w:rPr>
        <w:t>and people roll their eyes,</w:t>
      </w:r>
    </w:p>
    <w:p>
      <w:r>
        <w:rPr>
          <w:rFonts w:ascii="Arial" w:hAnsi="Arial" w:eastAsia="Arial"/>
          <w:b w:val="0"/>
          <w:sz w:val="22"/>
        </w:rPr>
        <w:t>in their highs they roll their eyes out of their minds,</w:t>
      </w:r>
    </w:p>
    <w:p>
      <w:r>
        <w:rPr>
          <w:rFonts w:ascii="Arial" w:hAnsi="Arial" w:eastAsia="Arial"/>
          <w:b w:val="0"/>
          <w:sz w:val="22"/>
        </w:rPr>
        <w:t>people who are over medicated and far too relaxed,</w:t>
      </w:r>
    </w:p>
    <w:p>
      <w:r>
        <w:rPr>
          <w:rFonts w:ascii="Arial" w:hAnsi="Arial" w:eastAsia="Arial"/>
          <w:b w:val="0"/>
          <w:sz w:val="22"/>
        </w:rPr>
        <w:t>and whose bodies far too often quit,</w:t>
      </w:r>
    </w:p>
    <w:p>
      <w:r>
        <w:rPr>
          <w:rFonts w:ascii="Arial" w:hAnsi="Arial" w:eastAsia="Arial"/>
          <w:b w:val="0"/>
          <w:sz w:val="22"/>
        </w:rPr>
        <w:t>and the bar staff,</w:t>
      </w:r>
    </w:p>
    <w:p>
      <w:r>
        <w:rPr>
          <w:rFonts w:ascii="Arial" w:hAnsi="Arial" w:eastAsia="Arial"/>
          <w:b w:val="0"/>
          <w:sz w:val="22"/>
        </w:rPr>
        <w:t>are happy to take any money that they can,</w:t>
      </w:r>
    </w:p>
    <w:p>
      <w:r>
        <w:rPr>
          <w:rFonts w:ascii="Arial" w:hAnsi="Arial" w:eastAsia="Arial"/>
          <w:b w:val="0"/>
          <w:sz w:val="22"/>
        </w:rPr>
        <w:t>hell, they'd even take the money from a baby if they could,</w:t>
      </w:r>
    </w:p>
    <w:p>
      <w:r>
        <w:rPr>
          <w:rFonts w:ascii="Arial" w:hAnsi="Arial" w:eastAsia="Arial"/>
          <w:b w:val="0"/>
          <w:sz w:val="22"/>
        </w:rPr>
        <w:t>and no, they would not give a damn,</w:t>
      </w:r>
    </w:p>
    <w:p>
      <w:r>
        <w:rPr>
          <w:rFonts w:ascii="Arial" w:hAnsi="Arial" w:eastAsia="Arial"/>
          <w:b w:val="0"/>
          <w:sz w:val="22"/>
        </w:rPr>
        <w:t>not give a damn,</w:t>
      </w:r>
    </w:p>
    <w:p>
      <w:r>
        <w:rPr>
          <w:rFonts w:ascii="Arial" w:hAnsi="Arial" w:eastAsia="Arial"/>
          <w:b w:val="0"/>
          <w:sz w:val="22"/>
        </w:rPr>
        <w:t>in Futura,</w:t>
      </w:r>
    </w:p>
    <w:p>
      <w:r>
        <w:rPr>
          <w:rFonts w:ascii="Arial" w:hAnsi="Arial" w:eastAsia="Arial"/>
          <w:b w:val="0"/>
          <w:sz w:val="22"/>
        </w:rPr>
        <w:t>in Futura in the pit.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