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Myriad</w:t>
      </w:r>
    </w:p>
    <w:p/>
    <w:p>
      <w:r>
        <w:rPr>
          <w:rFonts w:ascii="Arial" w:hAnsi="Arial" w:eastAsia="Arial"/>
          <w:b w:val="0"/>
          <w:sz w:val="22"/>
        </w:rPr>
        <w:t>Swirling around,</w:t>
      </w:r>
    </w:p>
    <w:p>
      <w:r>
        <w:rPr>
          <w:rFonts w:ascii="Arial" w:hAnsi="Arial" w:eastAsia="Arial"/>
          <w:b w:val="0"/>
          <w:sz w:val="22"/>
        </w:rPr>
        <w:t>a myriad of thoughts,</w:t>
      </w:r>
    </w:p>
    <w:p>
      <w:r>
        <w:rPr>
          <w:rFonts w:ascii="Arial" w:hAnsi="Arial" w:eastAsia="Arial"/>
          <w:b w:val="0"/>
          <w:sz w:val="22"/>
        </w:rPr>
        <w:t>an abundance of witty remarks,</w:t>
      </w:r>
    </w:p>
    <w:p>
      <w:r>
        <w:rPr>
          <w:rFonts w:ascii="Arial" w:hAnsi="Arial" w:eastAsia="Arial"/>
          <w:b w:val="0"/>
          <w:sz w:val="22"/>
        </w:rPr>
        <w:t>and retorts,</w:t>
      </w:r>
    </w:p>
    <w:p>
      <w:r>
        <w:rPr>
          <w:rFonts w:ascii="Arial" w:hAnsi="Arial" w:eastAsia="Arial"/>
          <w:b w:val="0"/>
          <w:sz w:val="22"/>
        </w:rPr>
        <w:t>retorts to stir your addled brain,</w:t>
      </w:r>
    </w:p>
    <w:p>
      <w:r>
        <w:rPr>
          <w:rFonts w:ascii="Arial" w:hAnsi="Arial" w:eastAsia="Arial"/>
          <w:b w:val="0"/>
          <w:sz w:val="22"/>
        </w:rPr>
        <w:t>yes, you come to me with your inanity,</w:t>
      </w:r>
    </w:p>
    <w:p>
      <w:r>
        <w:rPr>
          <w:rFonts w:ascii="Arial" w:hAnsi="Arial" w:eastAsia="Arial"/>
          <w:b w:val="0"/>
          <w:sz w:val="22"/>
        </w:rPr>
        <w:t>and unfortunately, here we go again,</w:t>
      </w:r>
    </w:p>
    <w:p>
      <w:r>
        <w:rPr>
          <w:rFonts w:ascii="Arial" w:hAnsi="Arial" w:eastAsia="Arial"/>
          <w:b w:val="0"/>
          <w:sz w:val="22"/>
        </w:rPr>
        <w:t>here stood at the bar at half past ten,</w:t>
      </w:r>
    </w:p>
    <w:p>
      <w:r>
        <w:rPr>
          <w:rFonts w:ascii="Arial" w:hAnsi="Arial" w:eastAsia="Arial"/>
          <w:b w:val="0"/>
          <w:sz w:val="22"/>
        </w:rPr>
        <w:t>with you rambling,</w:t>
      </w:r>
    </w:p>
    <w:p>
      <w:r>
        <w:rPr>
          <w:rFonts w:ascii="Arial" w:hAnsi="Arial" w:eastAsia="Arial"/>
          <w:b w:val="0"/>
          <w:sz w:val="22"/>
        </w:rPr>
        <w:t>and me trying to amble away,</w:t>
      </w:r>
    </w:p>
    <w:p>
      <w:r>
        <w:rPr>
          <w:rFonts w:ascii="Arial" w:hAnsi="Arial" w:eastAsia="Arial"/>
          <w:b w:val="0"/>
          <w:sz w:val="22"/>
        </w:rPr>
        <w:t>but avoiding you is not easy,</w:t>
      </w:r>
    </w:p>
    <w:p>
      <w:r>
        <w:rPr>
          <w:rFonts w:ascii="Arial" w:hAnsi="Arial" w:eastAsia="Arial"/>
          <w:b w:val="0"/>
          <w:sz w:val="22"/>
        </w:rPr>
        <w:t>and I cannot pretend,</w:t>
      </w:r>
    </w:p>
    <w:p>
      <w:r>
        <w:rPr>
          <w:rFonts w:ascii="Arial" w:hAnsi="Arial" w:eastAsia="Arial"/>
          <w:b w:val="0"/>
          <w:sz w:val="22"/>
        </w:rPr>
        <w:t>and I am easy prey,</w:t>
      </w:r>
    </w:p>
    <w:p>
      <w:r>
        <w:rPr>
          <w:rFonts w:ascii="Arial" w:hAnsi="Arial" w:eastAsia="Arial"/>
          <w:b w:val="0"/>
          <w:sz w:val="22"/>
        </w:rPr>
        <w:t>although I have no wish to listen,</w:t>
      </w:r>
    </w:p>
    <w:p>
      <w:r>
        <w:rPr>
          <w:rFonts w:ascii="Arial" w:hAnsi="Arial" w:eastAsia="Arial"/>
          <w:b w:val="0"/>
          <w:sz w:val="22"/>
        </w:rPr>
        <w:t>it seems to me your mission,</w:t>
      </w:r>
    </w:p>
    <w:p>
      <w:r>
        <w:rPr>
          <w:rFonts w:ascii="Arial" w:hAnsi="Arial" w:eastAsia="Arial"/>
          <w:b w:val="0"/>
          <w:sz w:val="22"/>
        </w:rPr>
        <w:t>is to talk no sense to me at all,</w:t>
      </w:r>
    </w:p>
    <w:p>
      <w:r>
        <w:rPr>
          <w:rFonts w:ascii="Arial" w:hAnsi="Arial" w:eastAsia="Arial"/>
          <w:b w:val="0"/>
          <w:sz w:val="22"/>
        </w:rPr>
        <w:t>and to waffle at me with a drunken stare</w:t>
      </w:r>
    </w:p>
    <w:p>
      <w:r>
        <w:rPr>
          <w:rFonts w:ascii="Arial" w:hAnsi="Arial" w:eastAsia="Arial"/>
          <w:b w:val="0"/>
          <w:sz w:val="22"/>
        </w:rPr>
        <w:t>with alcohol spilling down your chin,</w:t>
      </w:r>
    </w:p>
    <w:p>
      <w:r>
        <w:rPr>
          <w:rFonts w:ascii="Arial" w:hAnsi="Arial" w:eastAsia="Arial"/>
          <w:b w:val="0"/>
          <w:sz w:val="22"/>
        </w:rPr>
        <w:t>and I can barely make out a word you say,</w:t>
      </w:r>
    </w:p>
    <w:p>
      <w:r>
        <w:rPr>
          <w:rFonts w:ascii="Arial" w:hAnsi="Arial" w:eastAsia="Arial"/>
          <w:b w:val="0"/>
          <w:sz w:val="22"/>
        </w:rPr>
        <w:t>but you are not rude, just boring,</w:t>
      </w:r>
    </w:p>
    <w:p>
      <w:r>
        <w:rPr>
          <w:rFonts w:ascii="Arial" w:hAnsi="Arial" w:eastAsia="Arial"/>
          <w:b w:val="0"/>
          <w:sz w:val="22"/>
        </w:rPr>
        <w:t>going on about the same subjects again,</w:t>
      </w:r>
    </w:p>
    <w:p>
      <w:r>
        <w:rPr>
          <w:rFonts w:ascii="Arial" w:hAnsi="Arial" w:eastAsia="Arial"/>
          <w:b w:val="0"/>
          <w:sz w:val="22"/>
        </w:rPr>
        <w:t>and driving me crazy again,</w:t>
      </w:r>
    </w:p>
    <w:p>
      <w:r>
        <w:rPr>
          <w:rFonts w:ascii="Arial" w:hAnsi="Arial" w:eastAsia="Arial"/>
          <w:b w:val="0"/>
          <w:sz w:val="22"/>
        </w:rPr>
        <w:t>and not letting me get a word in edgeways,</w:t>
      </w:r>
    </w:p>
    <w:p>
      <w:r>
        <w:rPr>
          <w:rFonts w:ascii="Arial" w:hAnsi="Arial" w:eastAsia="Arial"/>
          <w:b w:val="0"/>
          <w:sz w:val="22"/>
        </w:rPr>
        <w:t>oh, how I rue the night,</w:t>
      </w:r>
    </w:p>
    <w:p>
      <w:r>
        <w:rPr>
          <w:rFonts w:ascii="Arial" w:hAnsi="Arial" w:eastAsia="Arial"/>
          <w:b w:val="0"/>
          <w:sz w:val="22"/>
        </w:rPr>
        <w:t>and although I am polite,</w:t>
      </w:r>
    </w:p>
    <w:p>
      <w:r>
        <w:rPr>
          <w:rFonts w:ascii="Arial" w:hAnsi="Arial" w:eastAsia="Arial"/>
          <w:b w:val="0"/>
          <w:sz w:val="22"/>
        </w:rPr>
        <w:t>your words are easily forgotten,</w:t>
      </w:r>
    </w:p>
    <w:p>
      <w:r>
        <w:rPr>
          <w:rFonts w:ascii="Arial" w:hAnsi="Arial" w:eastAsia="Arial"/>
          <w:b w:val="0"/>
          <w:sz w:val="22"/>
        </w:rPr>
        <w:t>and by them I am not besotten,</w:t>
      </w:r>
    </w:p>
    <w:p>
      <w:r>
        <w:rPr>
          <w:rFonts w:ascii="Arial" w:hAnsi="Arial" w:eastAsia="Arial"/>
          <w:b w:val="0"/>
          <w:sz w:val="22"/>
        </w:rPr>
        <w:t>and the time it drips slowly away,</w:t>
      </w:r>
    </w:p>
    <w:p>
      <w:r>
        <w:rPr>
          <w:rFonts w:ascii="Arial" w:hAnsi="Arial" w:eastAsia="Arial"/>
          <w:b w:val="0"/>
          <w:sz w:val="22"/>
        </w:rPr>
        <w:t>like water leaking from a tap,</w:t>
      </w:r>
    </w:p>
    <w:p>
      <w:r>
        <w:rPr>
          <w:rFonts w:ascii="Arial" w:hAnsi="Arial" w:eastAsia="Arial"/>
          <w:b w:val="0"/>
          <w:sz w:val="22"/>
        </w:rPr>
        <w:t>bit by bit, and mind numbing every bit,</w:t>
      </w:r>
    </w:p>
    <w:p>
      <w:r>
        <w:rPr>
          <w:rFonts w:ascii="Arial" w:hAnsi="Arial" w:eastAsia="Arial"/>
          <w:b w:val="0"/>
          <w:sz w:val="22"/>
        </w:rPr>
        <w:t>and alcohol has less appeal when looking at you,</w:t>
      </w:r>
    </w:p>
    <w:p>
      <w:r>
        <w:rPr>
          <w:rFonts w:ascii="Arial" w:hAnsi="Arial" w:eastAsia="Arial"/>
          <w:b w:val="0"/>
          <w:sz w:val="22"/>
        </w:rPr>
        <w:t>and I feel like jumping for joy when you walk away,</w:t>
      </w:r>
    </w:p>
    <w:p>
      <w:r>
        <w:rPr>
          <w:rFonts w:ascii="Arial" w:hAnsi="Arial" w:eastAsia="Arial"/>
          <w:b w:val="0"/>
          <w:sz w:val="22"/>
        </w:rPr>
        <w:t>but you are human after all,</w:t>
      </w:r>
    </w:p>
    <w:p>
      <w:r>
        <w:rPr>
          <w:rFonts w:ascii="Arial" w:hAnsi="Arial" w:eastAsia="Arial"/>
          <w:b w:val="0"/>
          <w:sz w:val="22"/>
        </w:rPr>
        <w:t>and you have your frailties,</w:t>
      </w:r>
    </w:p>
    <w:p>
      <w:r>
        <w:rPr>
          <w:rFonts w:ascii="Arial" w:hAnsi="Arial" w:eastAsia="Arial"/>
          <w:b w:val="0"/>
          <w:sz w:val="22"/>
        </w:rPr>
        <w:t>and you stumble off down the street,</w:t>
      </w:r>
    </w:p>
    <w:p>
      <w:r>
        <w:rPr>
          <w:rFonts w:ascii="Arial" w:hAnsi="Arial" w:eastAsia="Arial"/>
          <w:b w:val="0"/>
          <w:sz w:val="22"/>
        </w:rPr>
        <w:t>and to everyone you meet, you are no trouble at all,</w:t>
      </w:r>
    </w:p>
    <w:p>
      <w:r>
        <w:rPr>
          <w:rFonts w:ascii="Arial" w:hAnsi="Arial" w:eastAsia="Arial"/>
          <w:b w:val="0"/>
          <w:sz w:val="22"/>
        </w:rPr>
        <w:t>and I should be thankful,</w:t>
      </w:r>
    </w:p>
    <w:p>
      <w:r>
        <w:rPr>
          <w:rFonts w:ascii="Arial" w:hAnsi="Arial" w:eastAsia="Arial"/>
          <w:b w:val="0"/>
          <w:sz w:val="22"/>
        </w:rPr>
        <w:t>thankful that you are not like many others,</w:t>
      </w:r>
    </w:p>
    <w:p>
      <w:r>
        <w:rPr>
          <w:rFonts w:ascii="Arial" w:hAnsi="Arial" w:eastAsia="Arial"/>
          <w:b w:val="0"/>
          <w:sz w:val="22"/>
        </w:rPr>
        <w:t>many others who after a few too many beers,</w:t>
      </w:r>
    </w:p>
    <w:p>
      <w:r>
        <w:rPr>
          <w:rFonts w:ascii="Arial" w:hAnsi="Arial" w:eastAsia="Arial"/>
          <w:b w:val="0"/>
          <w:sz w:val="22"/>
        </w:rPr>
        <w:t>like to fight and brawl.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