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My glorious star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My glorious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star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glorious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ponder you from afar,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that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inspired by the light that comes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incredible it is that it travels so far,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wonders it does to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light up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light up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you are but a little part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my glorious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upon you for my dreams to come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wish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always close to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always my lucky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carry you wherever I am and wherever I go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always think of you in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for my wishes to come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 forwards to seeing you again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bring so much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if I have had a bad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bad day filled with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you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you will be at night shining downing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glorious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glorious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beauty into my eyes you cast,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warmth and inspiration you do bring,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glorious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glorious star shining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shining in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shine so beautifully down upon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glorious you are my glorious star,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glorious you are.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