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Music</w:t>
      </w:r>
    </w:p>
    <w:p/>
    <w:p>
      <w:r>
        <w:rPr>
          <w:rFonts w:ascii="Arial" w:hAnsi="Arial" w:eastAsia="Arial"/>
          <w:b w:val="0"/>
          <w:sz w:val="22"/>
        </w:rPr>
        <w:t>Music,</w:t>
      </w:r>
    </w:p>
    <w:p>
      <w:r>
        <w:rPr>
          <w:rFonts w:ascii="Arial" w:hAnsi="Arial" w:eastAsia="Arial"/>
          <w:b w:val="0"/>
          <w:sz w:val="22"/>
        </w:rPr>
        <w:t>beats,</w:t>
      </w:r>
    </w:p>
    <w:p>
      <w:r>
        <w:rPr>
          <w:rFonts w:ascii="Arial" w:hAnsi="Arial" w:eastAsia="Arial"/>
          <w:b w:val="0"/>
          <w:sz w:val="22"/>
        </w:rPr>
        <w:t>lights,</w:t>
      </w:r>
    </w:p>
    <w:p>
      <w:r>
        <w:rPr>
          <w:rFonts w:ascii="Arial" w:hAnsi="Arial" w:eastAsia="Arial"/>
          <w:b w:val="0"/>
          <w:sz w:val="22"/>
        </w:rPr>
        <w:t>and sweat,</w:t>
      </w:r>
    </w:p>
    <w:p>
      <w:r>
        <w:rPr>
          <w:rFonts w:ascii="Arial" w:hAnsi="Arial" w:eastAsia="Arial"/>
          <w:b w:val="0"/>
          <w:sz w:val="22"/>
        </w:rPr>
        <w:t>and dancing all over the place on a night never to forget,</w:t>
      </w:r>
    </w:p>
    <w:p>
      <w:r>
        <w:rPr>
          <w:rFonts w:ascii="Arial" w:hAnsi="Arial" w:eastAsia="Arial"/>
          <w:b w:val="0"/>
          <w:sz w:val="22"/>
        </w:rPr>
        <w:t>a night with a smile on your face,</w:t>
      </w:r>
    </w:p>
    <w:p>
      <w:r>
        <w:rPr>
          <w:rFonts w:ascii="Arial" w:hAnsi="Arial" w:eastAsia="Arial"/>
          <w:b w:val="0"/>
          <w:sz w:val="22"/>
        </w:rPr>
        <w:t>and drunk and with your eyes glazed,</w:t>
      </w:r>
    </w:p>
    <w:p>
      <w:r>
        <w:rPr>
          <w:rFonts w:ascii="Arial" w:hAnsi="Arial" w:eastAsia="Arial"/>
          <w:b w:val="0"/>
          <w:sz w:val="22"/>
        </w:rPr>
        <w:t>looking happy but tired,</w:t>
      </w:r>
    </w:p>
    <w:p>
      <w:r>
        <w:rPr>
          <w:rFonts w:ascii="Arial" w:hAnsi="Arial" w:eastAsia="Arial"/>
          <w:b w:val="0"/>
          <w:sz w:val="22"/>
        </w:rPr>
        <w:t>and probably by the end of the night like death.</w:t>
      </w:r>
    </w:p>
    <w:p>
      <w:r>
        <w:rPr>
          <w:rFonts w:ascii="Arial" w:hAnsi="Arial" w:eastAsia="Arial"/>
          <w:b w:val="0"/>
          <w:sz w:val="22"/>
        </w:rPr>
        <w:t>Music,</w:t>
      </w:r>
    </w:p>
    <w:p>
      <w:r>
        <w:rPr>
          <w:rFonts w:ascii="Arial" w:hAnsi="Arial" w:eastAsia="Arial"/>
          <w:b w:val="0"/>
          <w:sz w:val="22"/>
        </w:rPr>
        <w:t>beats,</w:t>
      </w:r>
    </w:p>
    <w:p>
      <w:r>
        <w:rPr>
          <w:rFonts w:ascii="Arial" w:hAnsi="Arial" w:eastAsia="Arial"/>
          <w:b w:val="0"/>
          <w:sz w:val="22"/>
        </w:rPr>
        <w:t>lights,</w:t>
      </w:r>
    </w:p>
    <w:p>
      <w:r>
        <w:rPr>
          <w:rFonts w:ascii="Arial" w:hAnsi="Arial" w:eastAsia="Arial"/>
          <w:b w:val="0"/>
          <w:sz w:val="22"/>
        </w:rPr>
        <w:t>and sweat.</w:t>
      </w:r>
    </w:p>
    <w:p>
      <w:r>
        <w:rPr>
          <w:rFonts w:ascii="Arial" w:hAnsi="Arial" w:eastAsia="Arial"/>
          <w:b w:val="0"/>
          <w:sz w:val="22"/>
        </w:rPr>
        <w:t>Kamikaze arms all over the place,</w:t>
      </w:r>
    </w:p>
    <w:p>
      <w:r>
        <w:rPr>
          <w:rFonts w:ascii="Arial" w:hAnsi="Arial" w:eastAsia="Arial"/>
          <w:b w:val="0"/>
          <w:sz w:val="22"/>
        </w:rPr>
        <w:t>amongst other sweaty members of the human race,</w:t>
      </w:r>
    </w:p>
    <w:p>
      <w:r>
        <w:rPr>
          <w:rFonts w:ascii="Arial" w:hAnsi="Arial" w:eastAsia="Arial"/>
          <w:b w:val="0"/>
          <w:sz w:val="22"/>
        </w:rPr>
        <w:t>stumbling around expressing yourself,</w:t>
      </w:r>
    </w:p>
    <w:p>
      <w:r>
        <w:rPr>
          <w:rFonts w:ascii="Arial" w:hAnsi="Arial" w:eastAsia="Arial"/>
          <w:b w:val="0"/>
          <w:sz w:val="22"/>
        </w:rPr>
        <w:t>while your friends laugh, as you wobble all over the place.</w:t>
      </w:r>
    </w:p>
    <w:p>
      <w:r>
        <w:rPr>
          <w:rFonts w:ascii="Arial" w:hAnsi="Arial" w:eastAsia="Arial"/>
          <w:b w:val="0"/>
          <w:sz w:val="22"/>
        </w:rPr>
        <w:t>Music, beats, lights and sweat,</w:t>
      </w:r>
    </w:p>
    <w:p>
      <w:r>
        <w:rPr>
          <w:rFonts w:ascii="Arial" w:hAnsi="Arial" w:eastAsia="Arial"/>
          <w:b w:val="0"/>
          <w:sz w:val="22"/>
        </w:rPr>
        <w:t>and chemistry, personality, and attraction,</w:t>
      </w:r>
    </w:p>
    <w:p>
      <w:r>
        <w:rPr>
          <w:rFonts w:ascii="Arial" w:hAnsi="Arial" w:eastAsia="Arial"/>
          <w:b w:val="0"/>
          <w:sz w:val="22"/>
        </w:rPr>
        <w:t>and drunken revelry,</w:t>
      </w:r>
    </w:p>
    <w:p>
      <w:r>
        <w:rPr>
          <w:rFonts w:ascii="Arial" w:hAnsi="Arial" w:eastAsia="Arial"/>
          <w:b w:val="0"/>
          <w:sz w:val="22"/>
        </w:rPr>
        <w:t>on a night that mostly you probably will forget.</w:t>
      </w:r>
    </w:p>
    <w:p>
      <w:r>
        <w:rPr>
          <w:rFonts w:ascii="Arial" w:hAnsi="Arial" w:eastAsia="Arial"/>
          <w:b w:val="0"/>
          <w:sz w:val="22"/>
        </w:rPr>
        <w:t>Yes, a fun time, where you are as drunk as a skunk,</w:t>
      </w:r>
    </w:p>
    <w:p>
      <w:r>
        <w:rPr>
          <w:rFonts w:ascii="Arial" w:hAnsi="Arial" w:eastAsia="Arial"/>
          <w:b w:val="0"/>
          <w:sz w:val="22"/>
        </w:rPr>
        <w:t>and flailing around randomly almost out of breath,</w:t>
      </w:r>
    </w:p>
    <w:p>
      <w:r>
        <w:rPr>
          <w:rFonts w:ascii="Arial" w:hAnsi="Arial" w:eastAsia="Arial"/>
          <w:b w:val="0"/>
          <w:sz w:val="22"/>
        </w:rPr>
        <w:t>and as the clock ticks down, you try every move left,</w:t>
      </w:r>
    </w:p>
    <w:p>
      <w:r>
        <w:rPr>
          <w:rFonts w:ascii="Arial" w:hAnsi="Arial" w:eastAsia="Arial"/>
          <w:b w:val="0"/>
          <w:sz w:val="22"/>
        </w:rPr>
        <w:t>and in your inebriation and your intoxication,</w:t>
      </w:r>
    </w:p>
    <w:p>
      <w:r>
        <w:rPr>
          <w:rFonts w:ascii="Arial" w:hAnsi="Arial" w:eastAsia="Arial"/>
          <w:b w:val="0"/>
          <w:sz w:val="22"/>
        </w:rPr>
        <w:t>at night time, every night is the right time,</w:t>
      </w:r>
    </w:p>
    <w:p>
      <w:r>
        <w:rPr>
          <w:rFonts w:ascii="Arial" w:hAnsi="Arial" w:eastAsia="Arial"/>
          <w:b w:val="0"/>
          <w:sz w:val="22"/>
        </w:rPr>
        <w:t>for dancing like crazy across every nation,</w:t>
      </w:r>
    </w:p>
    <w:p>
      <w:r>
        <w:rPr>
          <w:rFonts w:ascii="Arial" w:hAnsi="Arial" w:eastAsia="Arial"/>
          <w:b w:val="0"/>
          <w:sz w:val="22"/>
        </w:rPr>
        <w:t>like there's no tomorrow left.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