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Murky skies</w:t>
      </w:r>
    </w:p>
    <w:p/>
    <w:p>
      <w:r>
        <w:rPr>
          <w:rFonts w:ascii="Arial" w:hAnsi="Arial" w:eastAsia="Arial"/>
          <w:b w:val="0"/>
          <w:sz w:val="22"/>
        </w:rPr>
        <w:t>Murky skies, raindrops before my eyes,</w:t>
      </w:r>
    </w:p>
    <w:p>
      <w:r>
        <w:rPr>
          <w:rFonts w:ascii="Arial" w:hAnsi="Arial" w:eastAsia="Arial"/>
          <w:b w:val="0"/>
          <w:sz w:val="22"/>
        </w:rPr>
        <w:t>yawns and sighs,</w:t>
      </w:r>
    </w:p>
    <w:p>
      <w:r>
        <w:rPr>
          <w:rFonts w:ascii="Arial" w:hAnsi="Arial" w:eastAsia="Arial"/>
          <w:b w:val="0"/>
          <w:sz w:val="22"/>
        </w:rPr>
        <w:t>a dismal grey, apathy settling in my mind,</w:t>
      </w:r>
    </w:p>
    <w:p>
      <w:r>
        <w:rPr>
          <w:rFonts w:ascii="Arial" w:hAnsi="Arial" w:eastAsia="Arial"/>
          <w:b w:val="0"/>
          <w:sz w:val="22"/>
        </w:rPr>
        <w:t>the normal kind, on this kind of day, in the wintertime,</w:t>
      </w:r>
    </w:p>
    <w:p>
      <w:r>
        <w:rPr>
          <w:rFonts w:ascii="Arial" w:hAnsi="Arial" w:eastAsia="Arial"/>
          <w:b w:val="0"/>
          <w:sz w:val="22"/>
        </w:rPr>
        <w:t>not what I want to see but something that I cannot erase,</w:t>
      </w:r>
    </w:p>
    <w:p>
      <w:r>
        <w:rPr>
          <w:rFonts w:ascii="Arial" w:hAnsi="Arial" w:eastAsia="Arial"/>
          <w:b w:val="0"/>
          <w:sz w:val="22"/>
        </w:rPr>
        <w:t>as God he plays with the most miserable colour,</w:t>
      </w:r>
    </w:p>
    <w:p>
      <w:r>
        <w:rPr>
          <w:rFonts w:ascii="Arial" w:hAnsi="Arial" w:eastAsia="Arial"/>
          <w:b w:val="0"/>
          <w:sz w:val="22"/>
        </w:rPr>
        <w:t>and paints it across the sky,</w:t>
      </w:r>
    </w:p>
    <w:p>
      <w:r>
        <w:rPr>
          <w:rFonts w:ascii="Arial" w:hAnsi="Arial" w:eastAsia="Arial"/>
          <w:b w:val="0"/>
          <w:sz w:val="22"/>
        </w:rPr>
        <w:t>but only God knows why,</w:t>
      </w:r>
    </w:p>
    <w:p>
      <w:r>
        <w:rPr>
          <w:rFonts w:ascii="Arial" w:hAnsi="Arial" w:eastAsia="Arial"/>
          <w:b w:val="0"/>
          <w:sz w:val="22"/>
        </w:rPr>
        <w:t>only God knows why,</w:t>
      </w:r>
    </w:p>
    <w:p>
      <w:r>
        <w:rPr>
          <w:rFonts w:ascii="Arial" w:hAnsi="Arial" w:eastAsia="Arial"/>
          <w:b w:val="0"/>
          <w:sz w:val="22"/>
        </w:rPr>
        <w:t>and I have to look at it with a sigh, with a sigh,</w:t>
      </w:r>
    </w:p>
    <w:p>
      <w:r>
        <w:rPr>
          <w:rFonts w:ascii="Arial" w:hAnsi="Arial" w:eastAsia="Arial"/>
          <w:b w:val="0"/>
          <w:sz w:val="22"/>
        </w:rPr>
        <w:t>as that is all my body naturally will allow,</w:t>
      </w:r>
    </w:p>
    <w:p>
      <w:r>
        <w:rPr>
          <w:rFonts w:ascii="Arial" w:hAnsi="Arial" w:eastAsia="Arial"/>
          <w:b w:val="0"/>
          <w:sz w:val="22"/>
        </w:rPr>
        <w:t>and my eyes it makes them want to cry,</w:t>
      </w:r>
    </w:p>
    <w:p>
      <w:r>
        <w:rPr>
          <w:rFonts w:ascii="Arial" w:hAnsi="Arial" w:eastAsia="Arial"/>
          <w:b w:val="0"/>
          <w:sz w:val="22"/>
        </w:rPr>
        <w:t>but I decline them,</w:t>
      </w:r>
    </w:p>
    <w:p>
      <w:r>
        <w:rPr>
          <w:rFonts w:ascii="Arial" w:hAnsi="Arial" w:eastAsia="Arial"/>
          <w:b w:val="0"/>
          <w:sz w:val="22"/>
        </w:rPr>
        <w:t>because there are already enough tears,</w:t>
      </w:r>
    </w:p>
    <w:p>
      <w:r>
        <w:rPr>
          <w:rFonts w:ascii="Arial" w:hAnsi="Arial" w:eastAsia="Arial"/>
          <w:b w:val="0"/>
          <w:sz w:val="22"/>
        </w:rPr>
        <w:t>enough tears falling from the sky,</w:t>
      </w:r>
    </w:p>
    <w:p>
      <w:r>
        <w:rPr>
          <w:rFonts w:ascii="Arial" w:hAnsi="Arial" w:eastAsia="Arial"/>
          <w:b w:val="0"/>
          <w:sz w:val="22"/>
        </w:rPr>
        <w:t>maybe God is upset by the paint that was delivered,</w:t>
      </w:r>
    </w:p>
    <w:p>
      <w:r>
        <w:rPr>
          <w:rFonts w:ascii="Arial" w:hAnsi="Arial" w:eastAsia="Arial"/>
          <w:b w:val="0"/>
          <w:sz w:val="22"/>
        </w:rPr>
        <w:t>maybe it was not his favourite kind,</w:t>
      </w:r>
    </w:p>
    <w:p>
      <w:r>
        <w:rPr>
          <w:rFonts w:ascii="Arial" w:hAnsi="Arial" w:eastAsia="Arial"/>
          <w:b w:val="0"/>
          <w:sz w:val="22"/>
        </w:rPr>
        <w:t>but here you are God, here is a tissue to dry your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