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Multiple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Multiple lives,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multiple times.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Multiple things that float through your mind,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the world is a stage and you try to play yourself,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 are as a human being,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trying to accommodate people,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placate people so many times,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when all you want to be is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when all you want to be is true,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how can you when you feel the need to fit in,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it is easy to be weak and it is hard not to give in,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there is a time to listen,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a time to stand up for yourself,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there is a time not to bow to peer pressure,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it will only damage your health,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when you give in to peer pressure,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upon looking back at it,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it is frustrating to see how weak that you have been,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when you try to be tougher,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it is not as easy as it should be,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life is not a dream,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dream where there is no conflict,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dream where there is no hatred,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or misunderstanding and no peer pressure,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now what a dream,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what a dream that would be,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oh, what a wonderful thing it would be,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if it were to become reality!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