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Moving beyond</w:t>
      </w:r>
    </w:p>
    <w:p/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Moving beyond your love,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moving beyond its memories.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Moving beyond the heartache and the pain,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is never as easy as it could be,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because moving beyond it takes time,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yes, it takes time,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how much time it takes to erase the pain,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it will always be anathema to me,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because love is so fragile,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even when you think in a relationship you are strong,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along can come something to trip you up,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love can so easily go wrong,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heartbreak unfortunately,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came far too often to me,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heartbreak,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I wish it would cast its wicked spell elsewhere,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I wish heartbreak would leave me be,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because heartbreak is such a vicious thing,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that can start from such simple misunderstandings,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love,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love it plays on your mind,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long after it has departed,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left for the horizon,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you are left alone,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trying to mend your mind,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trying to fix your life that lays shattered into pieces,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there is only time to fix it,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how heartbreak it crucifies you,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how heartbreak breaks you down,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into such jagged pieces,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jagged pieces,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that you cut yourself upon so many times,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what a powerful thing love is,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what a terrible thing at the same time,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in the memories of love,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how they flicker through your thoughts,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how they tease you,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with what you cannot have anymore,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how they laugh at you,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how your tears fall from your eyes so many times,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becoming a stream,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 river,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 lake,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 sea,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 ocean that flows through your mind like a storm,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that destroys everything in sight,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leaving you amongst the debris,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leaving you amongst the pieces of your shattered heart,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your broken love life,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leaving you in misery.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