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Mountains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struggle hard,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climb the mountains to see the valleys below.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breathe the fresh air, and I sit upon a rock,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 wonder at the world in its simplicity,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 far away from civilization, and in tranquillity,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there, upon the top,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am truly free,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it is the only life that I wish for,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only life that I wish to know,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uncluttered and peaceful,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up here on the mountain top,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it is a pure vision of the world,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 am clearer headed,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than in the contaminated cities,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noisy towns that plague 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my sanity down below.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