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Morning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morning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newspaper and coffee 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sugar in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sweet,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amongst the flowers there are honeybees in flight.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morning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garden of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on the patio amidst the glorious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wonder looking at the beauty of the peony,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hollyhocks,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lavender and the hydrangea,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spectacular effervescence,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colour and brightness there is that astounds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peaceful man-made fantasy world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garden where the wonders of it never fail to delight.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morning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newspaper and coffee 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 shining bright, sugar in a bowl, sweet,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amongst the flowers there are honeybees in flight,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delicate works of art are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open early in the morning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tender the fragrances,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 so beautifully rise, into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 your nostrils with a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overwhelms the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leave you almost breathless,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a smile and such happiness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happiness as you sit in the garden of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majesty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fills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nothing that is better than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own God, and to have the power,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creation and design,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own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garden of delights.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