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More or less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More or less take a wild guess, take a wild guess.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Tattoos and crazy eyes and high,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drugs and out of your mind and in a mess,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 psycho who likes to fight,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psycho who likes to start arguments,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likes to carry a knife,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carry a knife out in public,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likes to leave people in tears of distress,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person who is a savage, a barbarian,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lunatic who smashes windows, and cracks open heads,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there you are at the bar in your leather jacket,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 again, ah yes.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get a taxi home to avoid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have had more than a few,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you are in a mood to leave people in a mess.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