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Moonshine Sunshine</w:t>
      </w:r>
    </w:p>
    <w:p/>
    <w:p>
      <w:r>
        <w:rPr>
          <w:rFonts w:ascii="Arial" w:hAnsi="Arial" w:eastAsia="Arial"/>
          <w:b w:val="0"/>
          <w:sz w:val="22"/>
        </w:rPr>
        <w:t>Moonshine,</w:t>
      </w:r>
    </w:p>
    <w:p>
      <w:r>
        <w:rPr>
          <w:rFonts w:ascii="Arial" w:hAnsi="Arial" w:eastAsia="Arial"/>
          <w:b w:val="0"/>
          <w:sz w:val="22"/>
        </w:rPr>
        <w:t>sunshine,</w:t>
      </w:r>
    </w:p>
    <w:p>
      <w:r>
        <w:rPr>
          <w:rFonts w:ascii="Arial" w:hAnsi="Arial" w:eastAsia="Arial"/>
          <w:b w:val="0"/>
          <w:sz w:val="22"/>
        </w:rPr>
        <w:t>bright light,</w:t>
      </w:r>
    </w:p>
    <w:p>
      <w:r>
        <w:rPr>
          <w:rFonts w:ascii="Arial" w:hAnsi="Arial" w:eastAsia="Arial"/>
          <w:b w:val="0"/>
          <w:sz w:val="22"/>
        </w:rPr>
        <w:t>dizzy heights,</w:t>
      </w:r>
    </w:p>
    <w:p>
      <w:r>
        <w:rPr>
          <w:rFonts w:ascii="Arial" w:hAnsi="Arial" w:eastAsia="Arial"/>
          <w:b w:val="0"/>
          <w:sz w:val="22"/>
        </w:rPr>
        <w:t>in the blackest of nights,</w:t>
      </w:r>
    </w:p>
    <w:p>
      <w:r>
        <w:rPr>
          <w:rFonts w:ascii="Arial" w:hAnsi="Arial" w:eastAsia="Arial"/>
          <w:b w:val="0"/>
          <w:sz w:val="22"/>
        </w:rPr>
        <w:t>amongst the stars,</w:t>
      </w:r>
    </w:p>
    <w:p>
      <w:r>
        <w:rPr>
          <w:rFonts w:ascii="Arial" w:hAnsi="Arial" w:eastAsia="Arial"/>
          <w:b w:val="0"/>
          <w:sz w:val="22"/>
        </w:rPr>
        <w:t>amongst the stars glowing so beautifully in the sky,</w:t>
      </w:r>
    </w:p>
    <w:p>
      <w:r>
        <w:rPr>
          <w:rFonts w:ascii="Arial" w:hAnsi="Arial" w:eastAsia="Arial"/>
          <w:b w:val="0"/>
          <w:sz w:val="22"/>
        </w:rPr>
        <w:t>amongst the heavens,</w:t>
      </w:r>
    </w:p>
    <w:p>
      <w:r>
        <w:rPr>
          <w:rFonts w:ascii="Arial" w:hAnsi="Arial" w:eastAsia="Arial"/>
          <w:b w:val="0"/>
          <w:sz w:val="22"/>
        </w:rPr>
        <w:t>the heavens that move the heart and the soul,</w:t>
      </w:r>
    </w:p>
    <w:p>
      <w:r>
        <w:rPr>
          <w:rFonts w:ascii="Arial" w:hAnsi="Arial" w:eastAsia="Arial"/>
          <w:b w:val="0"/>
          <w:sz w:val="22"/>
        </w:rPr>
        <w:t>and that enlighten the mind with wonder,</w:t>
      </w:r>
    </w:p>
    <w:p>
      <w:r>
        <w:rPr>
          <w:rFonts w:ascii="Arial" w:hAnsi="Arial" w:eastAsia="Arial"/>
          <w:b w:val="0"/>
          <w:sz w:val="22"/>
        </w:rPr>
        <w:t>that the sight does prescribe,</w:t>
      </w:r>
    </w:p>
    <w:p>
      <w:r>
        <w:rPr>
          <w:rFonts w:ascii="Arial" w:hAnsi="Arial" w:eastAsia="Arial"/>
          <w:b w:val="0"/>
          <w:sz w:val="22"/>
        </w:rPr>
        <w:t>a medicine for humanity,</w:t>
      </w:r>
    </w:p>
    <w:p>
      <w:r>
        <w:rPr>
          <w:rFonts w:ascii="Arial" w:hAnsi="Arial" w:eastAsia="Arial"/>
          <w:b w:val="0"/>
          <w:sz w:val="22"/>
        </w:rPr>
        <w:t>high above our heads at the end of a weary day,</w:t>
      </w:r>
    </w:p>
    <w:p>
      <w:r>
        <w:rPr>
          <w:rFonts w:ascii="Arial" w:hAnsi="Arial" w:eastAsia="Arial"/>
          <w:b w:val="0"/>
          <w:sz w:val="22"/>
        </w:rPr>
        <w:t>a beautiful magnificent effervescent sight,</w:t>
      </w:r>
    </w:p>
    <w:p>
      <w:r>
        <w:rPr>
          <w:rFonts w:ascii="Arial" w:hAnsi="Arial" w:eastAsia="Arial"/>
          <w:b w:val="0"/>
          <w:sz w:val="22"/>
        </w:rPr>
        <w:t>that so gloriously beguiles the mind and the eyes,</w:t>
      </w:r>
    </w:p>
    <w:p>
      <w:r>
        <w:rPr>
          <w:rFonts w:ascii="Arial" w:hAnsi="Arial" w:eastAsia="Arial"/>
          <w:b w:val="0"/>
          <w:sz w:val="22"/>
        </w:rPr>
        <w:t>and that excites no matter the tiredness of the body,</w:t>
      </w:r>
    </w:p>
    <w:p>
      <w:r>
        <w:rPr>
          <w:rFonts w:ascii="Arial" w:hAnsi="Arial" w:eastAsia="Arial"/>
          <w:b w:val="0"/>
          <w:sz w:val="22"/>
        </w:rPr>
        <w:t>and the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