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Moon and sky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you look up at the moon in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look up, and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happened to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reason why,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you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 there an atmosphere,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why is the ground so void and dry?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wonder of the force that is gravity,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would happen if it fell,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 would all the planets 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gravity disappeared,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who can tell,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they end up smashed into trillions of pieces,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the universes floor,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someone come along,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restore them once 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they weep,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at the work that they had created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they bother to redo it in the same form?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would they not even try,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maybe they would,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now would you or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imagine the time it would take,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you have a reason to start again,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of the reason why,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now imagine the lifetime of the beings who put the stars and the planets in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imagine the universe, imagine the universe being swept away with a brush with a massive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