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Money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Money, money pervades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money disturbs society with impropriety,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over inflated prices,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the pressure rises,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 stock exchanges falling and rising,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companies closing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materialism destroys many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are the homeless,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poverty-stricken and the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not many people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many people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far too often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lose their houses,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people are not able to educate their children,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argues over money with their spouses,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money hangs over society like a dark cloud,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dark cloud,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controlling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benefiting everyone,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money, because money is never equally shared.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