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Modern society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of modern society, and of capitalism,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of in which we are cocooned,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what a malignant thought it 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we spend far too many hours slaving away,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pay for housing,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pay off the mortgage,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only to be put into a care home,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we are elderly,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for our houses to be sold,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for all our money to be consumed by paying for care,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many hours do we spend working,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many do we spend on materialism too,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working all hours to have the latest fad,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bending too often to peer pressure too,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is the point of the stress,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the idea of most products these days,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is to make your life easier,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it has the opposite effect,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for convenience’s sake,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bills skyrocket no less,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 what a mess,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a mess it is true,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now, wouldn’t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rather spend more time with your friends,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your family than you do?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