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Misty morning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a lovely misty morning,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day is dawning and you disappear into the 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mist,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mist it hangs like a ghost around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like a ghost so ethereal and magical,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such grey,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 beauty of the mist, it transcends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envelopes it like a blanket,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you on your way to who knows where.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