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Mismatched and misshaped</w:t>
      </w:r>
    </w:p>
    <w:p/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Mismatched and misshaped,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so, religions have been,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for they have delivered morals,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whilst slaughtering,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whilst murdering many millions seemingly endlessly,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creating wars through hate and intolerance,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with such vicious brutality,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through a holier than thou mentality,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believing each person’s religion is true,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through thinking barbarically,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through thinking,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we will kill you if you do not agree,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because we have no time for others who cannot see,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that our ways of doing things are righteous,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in the name of God,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we will blow you up,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we will slit your throat,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we will stab and behead you,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torture you,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if you will not walk upon our path, you see,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for our morals beat strongly in our hearts,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because God has told us how we should be.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fldChar w:fldCharType="begin"/>
      <w:instrText xml:space="preserve">PAGE</w:instrText>
      <w:fldChar w:fldCharType="end"/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 w:eastAsia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 w:eastAsia="Arial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 w:eastAsia="Arial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rial" w:hAnsi="Arial" w:eastAsia="Arial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