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Mighty</w:t>
      </w:r>
    </w:p>
    <w:p/>
    <w:p>
      <w:r>
        <w:rPr>
          <w:rFonts w:ascii="Arial" w:hAnsi="Arial" w:eastAsia="Arial"/>
          <w:b w:val="0"/>
          <w:sz w:val="22"/>
        </w:rPr>
        <w:t>Mighty are the clouds that dance so gently in the sky,</w:t>
      </w:r>
    </w:p>
    <w:p>
      <w:r>
        <w:rPr>
          <w:rFonts w:ascii="Arial" w:hAnsi="Arial" w:eastAsia="Arial"/>
          <w:b w:val="0"/>
          <w:sz w:val="22"/>
        </w:rPr>
        <w:t>mighty is the rain,</w:t>
      </w:r>
    </w:p>
    <w:p>
      <w:r>
        <w:rPr>
          <w:rFonts w:ascii="Arial" w:hAnsi="Arial" w:eastAsia="Arial"/>
          <w:b w:val="0"/>
          <w:sz w:val="22"/>
        </w:rPr>
        <w:t>mighty is the rain that falls from up so high,</w:t>
      </w:r>
    </w:p>
    <w:p>
      <w:r>
        <w:rPr>
          <w:rFonts w:ascii="Arial" w:hAnsi="Arial" w:eastAsia="Arial"/>
          <w:b w:val="0"/>
          <w:sz w:val="22"/>
        </w:rPr>
        <w:t>mighty are you,</w:t>
      </w:r>
    </w:p>
    <w:p>
      <w:r>
        <w:rPr>
          <w:rFonts w:ascii="Arial" w:hAnsi="Arial" w:eastAsia="Arial"/>
          <w:b w:val="0"/>
          <w:sz w:val="22"/>
        </w:rPr>
        <w:t>the wind that takes me off my feet,</w:t>
      </w:r>
    </w:p>
    <w:p>
      <w:r>
        <w:rPr>
          <w:rFonts w:ascii="Arial" w:hAnsi="Arial" w:eastAsia="Arial"/>
          <w:b w:val="0"/>
          <w:sz w:val="22"/>
        </w:rPr>
        <w:t>in the fields under the stormiest of skies,</w:t>
      </w:r>
    </w:p>
    <w:p>
      <w:r>
        <w:rPr>
          <w:rFonts w:ascii="Arial" w:hAnsi="Arial" w:eastAsia="Arial"/>
          <w:b w:val="0"/>
          <w:sz w:val="22"/>
        </w:rPr>
        <w:t>mighty are you the sun,</w:t>
      </w:r>
    </w:p>
    <w:p>
      <w:r>
        <w:rPr>
          <w:rFonts w:ascii="Arial" w:hAnsi="Arial" w:eastAsia="Arial"/>
          <w:b w:val="0"/>
          <w:sz w:val="22"/>
        </w:rPr>
        <w:t>the sun who shines such beautiful light into my eyes,</w:t>
      </w:r>
    </w:p>
    <w:p>
      <w:r>
        <w:rPr>
          <w:rFonts w:ascii="Arial" w:hAnsi="Arial" w:eastAsia="Arial"/>
          <w:b w:val="0"/>
          <w:sz w:val="22"/>
        </w:rPr>
        <w:t>mighty are you the snow,</w:t>
      </w:r>
    </w:p>
    <w:p>
      <w:r>
        <w:rPr>
          <w:rFonts w:ascii="Arial" w:hAnsi="Arial" w:eastAsia="Arial"/>
          <w:b w:val="0"/>
          <w:sz w:val="22"/>
        </w:rPr>
        <w:t>the snow that blesses the Earth with its purest white flakes,</w:t>
      </w:r>
    </w:p>
    <w:p>
      <w:r>
        <w:rPr>
          <w:rFonts w:ascii="Arial" w:hAnsi="Arial" w:eastAsia="Arial"/>
          <w:b w:val="0"/>
          <w:sz w:val="22"/>
        </w:rPr>
        <w:t>and that falls around me wherever I may go.</w:t>
      </w:r>
    </w:p>
    <w:p>
      <w:r>
        <w:rPr>
          <w:rFonts w:ascii="Arial" w:hAnsi="Arial" w:eastAsia="Arial"/>
          <w:b w:val="0"/>
          <w:sz w:val="22"/>
        </w:rPr>
        <w:t>Mighty are you the rivers and the seas,</w:t>
      </w:r>
    </w:p>
    <w:p>
      <w:r>
        <w:rPr>
          <w:rFonts w:ascii="Arial" w:hAnsi="Arial" w:eastAsia="Arial"/>
          <w:b w:val="0"/>
          <w:sz w:val="22"/>
        </w:rPr>
        <w:t>and the oceans upon which I float,</w:t>
      </w:r>
    </w:p>
    <w:p>
      <w:r>
        <w:rPr>
          <w:rFonts w:ascii="Arial" w:hAnsi="Arial" w:eastAsia="Arial"/>
          <w:b w:val="0"/>
          <w:sz w:val="22"/>
        </w:rPr>
        <w:t>mighty are you,</w:t>
      </w:r>
    </w:p>
    <w:p>
      <w:r>
        <w:rPr>
          <w:rFonts w:ascii="Arial" w:hAnsi="Arial" w:eastAsia="Arial"/>
          <w:b w:val="0"/>
          <w:sz w:val="22"/>
        </w:rPr>
        <w:t>you who love me and understand me,</w:t>
      </w:r>
    </w:p>
    <w:p>
      <w:r>
        <w:rPr>
          <w:rFonts w:ascii="Arial" w:hAnsi="Arial" w:eastAsia="Arial"/>
          <w:b w:val="0"/>
          <w:sz w:val="22"/>
        </w:rPr>
        <w:t>you are mightier than most,</w:t>
      </w:r>
    </w:p>
    <w:p>
      <w:r>
        <w:rPr>
          <w:rFonts w:ascii="Arial" w:hAnsi="Arial" w:eastAsia="Arial"/>
          <w:b w:val="0"/>
          <w:sz w:val="22"/>
        </w:rPr>
        <w:t>and you are mightier with your compassion,</w:t>
      </w:r>
    </w:p>
    <w:p>
      <w:r>
        <w:rPr>
          <w:rFonts w:ascii="Arial" w:hAnsi="Arial" w:eastAsia="Arial"/>
          <w:b w:val="0"/>
          <w:sz w:val="22"/>
        </w:rPr>
        <w:t>and with your caring and your ability to listen,</w:t>
      </w:r>
    </w:p>
    <w:p>
      <w:r>
        <w:rPr>
          <w:rFonts w:ascii="Arial" w:hAnsi="Arial" w:eastAsia="Arial"/>
          <w:b w:val="0"/>
          <w:sz w:val="22"/>
        </w:rPr>
        <w:t>you brighten my day every day,</w:t>
      </w:r>
    </w:p>
    <w:p>
      <w:r>
        <w:rPr>
          <w:rFonts w:ascii="Arial" w:hAnsi="Arial" w:eastAsia="Arial"/>
          <w:b w:val="0"/>
          <w:sz w:val="22"/>
        </w:rPr>
        <w:t>and you make every night a glorious night,</w:t>
      </w:r>
    </w:p>
    <w:p>
      <w:r>
        <w:rPr>
          <w:rFonts w:ascii="Arial" w:hAnsi="Arial" w:eastAsia="Arial"/>
          <w:b w:val="0"/>
          <w:sz w:val="22"/>
        </w:rPr>
        <w:t>and with a such a light,</w:t>
      </w:r>
    </w:p>
    <w:p>
      <w:r>
        <w:rPr>
          <w:rFonts w:ascii="Arial" w:hAnsi="Arial" w:eastAsia="Arial"/>
          <w:b w:val="0"/>
          <w:sz w:val="22"/>
        </w:rPr>
        <w:t>such a glorious light sparkling in your eyes,</w:t>
      </w:r>
    </w:p>
    <w:p>
      <w:r>
        <w:rPr>
          <w:rFonts w:ascii="Arial" w:hAnsi="Arial" w:eastAsia="Arial"/>
          <w:b w:val="0"/>
          <w:sz w:val="22"/>
        </w:rPr>
        <w:t>your eyes,</w:t>
      </w:r>
    </w:p>
    <w:p>
      <w:r>
        <w:rPr>
          <w:rFonts w:ascii="Arial" w:hAnsi="Arial" w:eastAsia="Arial"/>
          <w:b w:val="0"/>
          <w:sz w:val="22"/>
        </w:rPr>
        <w:t>your beautiful eyes,</w:t>
      </w:r>
    </w:p>
    <w:p>
      <w:r>
        <w:rPr>
          <w:rFonts w:ascii="Arial" w:hAnsi="Arial" w:eastAsia="Arial"/>
          <w:b w:val="0"/>
          <w:sz w:val="22"/>
        </w:rPr>
        <w:t>how they bedazzle me every time,</w:t>
      </w:r>
    </w:p>
    <w:p>
      <w:r>
        <w:rPr>
          <w:rFonts w:ascii="Arial" w:hAnsi="Arial" w:eastAsia="Arial"/>
          <w:b w:val="0"/>
          <w:sz w:val="22"/>
        </w:rPr>
        <w:t>and mighty you are,</w:t>
      </w:r>
    </w:p>
    <w:p>
      <w:r>
        <w:rPr>
          <w:rFonts w:ascii="Arial" w:hAnsi="Arial" w:eastAsia="Arial"/>
          <w:b w:val="0"/>
          <w:sz w:val="22"/>
        </w:rPr>
        <w:t>because you make me feel such emotions and feelings,</w:t>
      </w:r>
    </w:p>
    <w:p>
      <w:r>
        <w:rPr>
          <w:rFonts w:ascii="Arial" w:hAnsi="Arial" w:eastAsia="Arial"/>
          <w:b w:val="0"/>
          <w:sz w:val="22"/>
        </w:rPr>
        <w:t>mightier and more powerful than any seas,</w:t>
      </w:r>
    </w:p>
    <w:p>
      <w:r>
        <w:rPr>
          <w:rFonts w:ascii="Arial" w:hAnsi="Arial" w:eastAsia="Arial"/>
          <w:b w:val="0"/>
          <w:sz w:val="22"/>
        </w:rPr>
        <w:t>or oceans that I know,</w:t>
      </w:r>
    </w:p>
    <w:p>
      <w:r>
        <w:rPr>
          <w:rFonts w:ascii="Arial" w:hAnsi="Arial" w:eastAsia="Arial"/>
          <w:b w:val="0"/>
          <w:sz w:val="22"/>
        </w:rPr>
        <w:t>mightier and more powerful than the rain and the snow,</w:t>
      </w:r>
    </w:p>
    <w:p>
      <w:r>
        <w:rPr>
          <w:rFonts w:ascii="Arial" w:hAnsi="Arial" w:eastAsia="Arial"/>
          <w:b w:val="0"/>
          <w:sz w:val="22"/>
        </w:rPr>
        <w:t>and more powerful and mightier,</w:t>
      </w:r>
    </w:p>
    <w:p>
      <w:r>
        <w:rPr>
          <w:rFonts w:ascii="Arial" w:hAnsi="Arial" w:eastAsia="Arial"/>
          <w:b w:val="0"/>
          <w:sz w:val="22"/>
        </w:rPr>
        <w:t>than the wind that does blow,</w:t>
      </w:r>
    </w:p>
    <w:p>
      <w:r>
        <w:rPr>
          <w:rFonts w:ascii="Arial" w:hAnsi="Arial" w:eastAsia="Arial"/>
          <w:b w:val="0"/>
          <w:sz w:val="22"/>
        </w:rPr>
        <w:t>and though they all may have their beauty,</w:t>
      </w:r>
    </w:p>
    <w:p>
      <w:r>
        <w:rPr>
          <w:rFonts w:ascii="Arial" w:hAnsi="Arial" w:eastAsia="Arial"/>
          <w:b w:val="0"/>
          <w:sz w:val="22"/>
        </w:rPr>
        <w:t>you are mightier though,</w:t>
      </w:r>
    </w:p>
    <w:p>
      <w:r>
        <w:rPr>
          <w:rFonts w:ascii="Arial" w:hAnsi="Arial" w:eastAsia="Arial"/>
          <w:b w:val="0"/>
          <w:sz w:val="22"/>
        </w:rPr>
        <w:t>and you are mightier and more powerful than most,</w:t>
      </w:r>
    </w:p>
    <w:p>
      <w:r>
        <w:rPr>
          <w:rFonts w:ascii="Arial" w:hAnsi="Arial" w:eastAsia="Arial"/>
          <w:b w:val="0"/>
          <w:sz w:val="22"/>
        </w:rPr>
        <w:t>and your love it is such a wondrous thing,</w:t>
      </w:r>
    </w:p>
    <w:p>
      <w:r>
        <w:rPr>
          <w:rFonts w:ascii="Arial" w:hAnsi="Arial" w:eastAsia="Arial"/>
          <w:b w:val="0"/>
          <w:sz w:val="22"/>
        </w:rPr>
        <w:t>because it lifts my spirits,</w:t>
      </w:r>
    </w:p>
    <w:p>
      <w:r>
        <w:rPr>
          <w:rFonts w:ascii="Arial" w:hAnsi="Arial" w:eastAsia="Arial"/>
          <w:b w:val="0"/>
          <w:sz w:val="22"/>
        </w:rPr>
        <w:t>as cheerfully as the birds do sing,</w:t>
      </w:r>
    </w:p>
    <w:p>
      <w:r>
        <w:rPr>
          <w:rFonts w:ascii="Arial" w:hAnsi="Arial" w:eastAsia="Arial"/>
          <w:b w:val="0"/>
          <w:sz w:val="22"/>
        </w:rPr>
        <w:t>and your love it brings me to such heights,</w:t>
      </w:r>
    </w:p>
    <w:p>
      <w:r>
        <w:rPr>
          <w:rFonts w:ascii="Arial" w:hAnsi="Arial" w:eastAsia="Arial"/>
          <w:b w:val="0"/>
          <w:sz w:val="22"/>
        </w:rPr>
        <w:t>and to such magnificent delights,</w:t>
      </w:r>
    </w:p>
    <w:p>
      <w:r>
        <w:rPr>
          <w:rFonts w:ascii="Arial" w:hAnsi="Arial" w:eastAsia="Arial"/>
          <w:b w:val="0"/>
          <w:sz w:val="22"/>
        </w:rPr>
        <w:t>that countless tears do fall from my eyes,</w:t>
      </w:r>
    </w:p>
    <w:p>
      <w:r>
        <w:rPr>
          <w:rFonts w:ascii="Arial" w:hAnsi="Arial" w:eastAsia="Arial"/>
          <w:b w:val="0"/>
          <w:sz w:val="22"/>
        </w:rPr>
        <w:t>my darling valentine,</w:t>
      </w:r>
    </w:p>
    <w:p>
      <w:r>
        <w:rPr>
          <w:rFonts w:ascii="Arial" w:hAnsi="Arial" w:eastAsia="Arial"/>
          <w:b w:val="0"/>
          <w:sz w:val="22"/>
        </w:rPr>
        <w:t>and my heart, my darling for you,</w:t>
      </w:r>
    </w:p>
    <w:p>
      <w:r>
        <w:rPr>
          <w:rFonts w:ascii="Arial" w:hAnsi="Arial" w:eastAsia="Arial"/>
          <w:b w:val="0"/>
          <w:sz w:val="22"/>
        </w:rPr>
        <w:t>for you it beats a million times,</w:t>
      </w:r>
    </w:p>
    <w:p>
      <w:r>
        <w:rPr>
          <w:rFonts w:ascii="Arial" w:hAnsi="Arial" w:eastAsia="Arial"/>
          <w:b w:val="0"/>
          <w:sz w:val="22"/>
        </w:rPr>
        <w:t>and I love you for you and I am lost in you,</w:t>
      </w:r>
    </w:p>
    <w:p>
      <w:r>
        <w:rPr>
          <w:rFonts w:ascii="Arial" w:hAnsi="Arial" w:eastAsia="Arial"/>
          <w:b w:val="0"/>
          <w:sz w:val="22"/>
        </w:rPr>
        <w:t>and my heart it beats for you,</w:t>
      </w:r>
    </w:p>
    <w:p>
      <w:r>
        <w:rPr>
          <w:rFonts w:ascii="Arial" w:hAnsi="Arial" w:eastAsia="Arial"/>
          <w:b w:val="0"/>
          <w:sz w:val="22"/>
        </w:rPr>
        <w:t>it beats so true,</w:t>
      </w:r>
    </w:p>
    <w:p>
      <w:r>
        <w:rPr>
          <w:rFonts w:ascii="Arial" w:hAnsi="Arial" w:eastAsia="Arial"/>
          <w:b w:val="0"/>
          <w:sz w:val="22"/>
        </w:rPr>
        <w:t>because I love you more than all the words,</w:t>
      </w:r>
    </w:p>
    <w:p>
      <w:r>
        <w:rPr>
          <w:rFonts w:ascii="Arial" w:hAnsi="Arial" w:eastAsia="Arial"/>
          <w:b w:val="0"/>
          <w:sz w:val="22"/>
        </w:rPr>
        <w:t>and all the languages in the world,</w:t>
      </w:r>
    </w:p>
    <w:p>
      <w:r>
        <w:rPr>
          <w:rFonts w:ascii="Arial" w:hAnsi="Arial" w:eastAsia="Arial"/>
          <w:b w:val="0"/>
          <w:sz w:val="22"/>
        </w:rPr>
        <w:t>could ever describe,</w:t>
      </w:r>
    </w:p>
    <w:p>
      <w:r>
        <w:rPr>
          <w:rFonts w:ascii="Arial" w:hAnsi="Arial" w:eastAsia="Arial"/>
          <w:b w:val="0"/>
          <w:sz w:val="22"/>
        </w:rPr>
        <w:t>ever describe and show,</w:t>
      </w:r>
    </w:p>
    <w:p>
      <w:r>
        <w:rPr>
          <w:rFonts w:ascii="Arial" w:hAnsi="Arial" w:eastAsia="Arial"/>
          <w:b w:val="0"/>
          <w:sz w:val="22"/>
        </w:rPr>
        <w:t>and I am happy in your arms,</w:t>
      </w:r>
    </w:p>
    <w:p>
      <w:r>
        <w:rPr>
          <w:rFonts w:ascii="Arial" w:hAnsi="Arial" w:eastAsia="Arial"/>
          <w:b w:val="0"/>
          <w:sz w:val="22"/>
        </w:rPr>
        <w:t>and your embrace is as warm as the sun,</w:t>
      </w:r>
    </w:p>
    <w:p>
      <w:r>
        <w:rPr>
          <w:rFonts w:ascii="Arial" w:hAnsi="Arial" w:eastAsia="Arial"/>
          <w:b w:val="0"/>
          <w:sz w:val="22"/>
        </w:rPr>
        <w:t>and in it I am contented,</w:t>
      </w:r>
    </w:p>
    <w:p>
      <w:r>
        <w:rPr>
          <w:rFonts w:ascii="Arial" w:hAnsi="Arial" w:eastAsia="Arial"/>
          <w:b w:val="0"/>
          <w:sz w:val="22"/>
        </w:rPr>
        <w:t>more contended than I have ever known</w:t>
      </w:r>
    </w:p>
    <w:p>
      <w:r>
        <w:rPr>
          <w:rFonts w:ascii="Arial" w:hAnsi="Arial" w:eastAsia="Arial"/>
          <w:b w:val="0"/>
          <w:sz w:val="22"/>
        </w:rPr>
        <w:t>because my darling valentine,</w:t>
      </w:r>
    </w:p>
    <w:p>
      <w:r>
        <w:rPr>
          <w:rFonts w:ascii="Arial" w:hAnsi="Arial" w:eastAsia="Arial"/>
          <w:b w:val="0"/>
          <w:sz w:val="22"/>
        </w:rPr>
        <w:t>my darling valentine,</w:t>
      </w:r>
    </w:p>
    <w:p>
      <w:r>
        <w:rPr>
          <w:rFonts w:ascii="Arial" w:hAnsi="Arial" w:eastAsia="Arial"/>
          <w:b w:val="0"/>
          <w:sz w:val="22"/>
        </w:rPr>
        <w:t>I love you,</w:t>
      </w:r>
    </w:p>
    <w:p>
      <w:r>
        <w:rPr>
          <w:rFonts w:ascii="Arial" w:hAnsi="Arial" w:eastAsia="Arial"/>
          <w:b w:val="0"/>
          <w:sz w:val="22"/>
        </w:rPr>
        <w:t>I love you so.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