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Mighty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Mighty, mighty are you on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mighty are you who can so easily 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mighty are you who can fly upon your gentle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lightly upon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mighty are you who can fly so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mighty are you who make it seem so effortless,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mighty are you who work so hard,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make it so beautiful upon the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mighty are you who both day and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sail across the sun, and the clouds and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mighty are you the beautiful birds,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beautiful birds who can fly.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