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Mighty</w:t>
      </w:r>
    </w:p>
    <w:p/>
    <w:p>
      <w:r>
        <w:rPr>
          <w:rFonts w:ascii="Arial" w:hAnsi="Arial" w:eastAsia="Arial"/>
          <w:b w:val="0"/>
          <w:sz w:val="22"/>
        </w:rPr>
        <w:t>Mighty wind,</w:t>
      </w:r>
    </w:p>
    <w:p>
      <w:r>
        <w:rPr>
          <w:rFonts w:ascii="Arial" w:hAnsi="Arial" w:eastAsia="Arial"/>
          <w:b w:val="0"/>
          <w:sz w:val="22"/>
        </w:rPr>
        <w:t>mighty wind,</w:t>
      </w:r>
    </w:p>
    <w:p>
      <w:r>
        <w:rPr>
          <w:rFonts w:ascii="Arial" w:hAnsi="Arial" w:eastAsia="Arial"/>
          <w:b w:val="0"/>
          <w:sz w:val="22"/>
        </w:rPr>
        <w:t>how you make me smile and grin,</w:t>
      </w:r>
    </w:p>
    <w:p>
      <w:r>
        <w:rPr>
          <w:rFonts w:ascii="Arial" w:hAnsi="Arial" w:eastAsia="Arial"/>
          <w:b w:val="0"/>
          <w:sz w:val="22"/>
        </w:rPr>
        <w:t>as you try to knock me off my feet,</w:t>
      </w:r>
    </w:p>
    <w:p>
      <w:r>
        <w:rPr>
          <w:rFonts w:ascii="Arial" w:hAnsi="Arial" w:eastAsia="Arial"/>
          <w:b w:val="0"/>
          <w:sz w:val="22"/>
        </w:rPr>
        <w:t>and I try to walk,</w:t>
      </w:r>
    </w:p>
    <w:p>
      <w:r>
        <w:rPr>
          <w:rFonts w:ascii="Arial" w:hAnsi="Arial" w:eastAsia="Arial"/>
          <w:b w:val="0"/>
          <w:sz w:val="22"/>
        </w:rPr>
        <w:t>and I talk,</w:t>
      </w:r>
    </w:p>
    <w:p>
      <w:r>
        <w:rPr>
          <w:rFonts w:ascii="Arial" w:hAnsi="Arial" w:eastAsia="Arial"/>
          <w:b w:val="0"/>
          <w:sz w:val="22"/>
        </w:rPr>
        <w:t>I talk to you like a friend,</w:t>
      </w:r>
    </w:p>
    <w:p>
      <w:r>
        <w:rPr>
          <w:rFonts w:ascii="Arial" w:hAnsi="Arial" w:eastAsia="Arial"/>
          <w:b w:val="0"/>
          <w:sz w:val="22"/>
        </w:rPr>
        <w:t>and I say,</w:t>
      </w:r>
    </w:p>
    <w:p>
      <w:r>
        <w:rPr>
          <w:rFonts w:ascii="Arial" w:hAnsi="Arial" w:eastAsia="Arial"/>
          <w:b w:val="0"/>
          <w:sz w:val="22"/>
        </w:rPr>
        <w:t>I know you,</w:t>
      </w:r>
    </w:p>
    <w:p>
      <w:r>
        <w:rPr>
          <w:rFonts w:ascii="Arial" w:hAnsi="Arial" w:eastAsia="Arial"/>
          <w:b w:val="0"/>
          <w:sz w:val="22"/>
        </w:rPr>
        <w:t>and you know me,</w:t>
      </w:r>
    </w:p>
    <w:p>
      <w:r>
        <w:rPr>
          <w:rFonts w:ascii="Arial" w:hAnsi="Arial" w:eastAsia="Arial"/>
          <w:b w:val="0"/>
          <w:sz w:val="22"/>
        </w:rPr>
        <w:t>but when are you going to end,</w:t>
      </w:r>
    </w:p>
    <w:p>
      <w:r>
        <w:rPr>
          <w:rFonts w:ascii="Arial" w:hAnsi="Arial" w:eastAsia="Arial"/>
          <w:b w:val="0"/>
          <w:sz w:val="22"/>
        </w:rPr>
        <w:t>when are you going to end,</w:t>
      </w:r>
    </w:p>
    <w:p>
      <w:r>
        <w:rPr>
          <w:rFonts w:ascii="Arial" w:hAnsi="Arial" w:eastAsia="Arial"/>
          <w:b w:val="0"/>
          <w:sz w:val="22"/>
        </w:rPr>
        <w:t>because I have somewhere to go,</w:t>
      </w:r>
    </w:p>
    <w:p>
      <w:r>
        <w:rPr>
          <w:rFonts w:ascii="Arial" w:hAnsi="Arial" w:eastAsia="Arial"/>
          <w:b w:val="0"/>
          <w:sz w:val="22"/>
        </w:rPr>
        <w:t>and my footsteps are not as mighty as you,</w:t>
      </w:r>
    </w:p>
    <w:p>
      <w:r>
        <w:rPr>
          <w:rFonts w:ascii="Arial" w:hAnsi="Arial" w:eastAsia="Arial"/>
          <w:b w:val="0"/>
          <w:sz w:val="22"/>
        </w:rPr>
        <w:t>and you hold me back,</w:t>
      </w:r>
    </w:p>
    <w:p>
      <w:r>
        <w:rPr>
          <w:rFonts w:ascii="Arial" w:hAnsi="Arial" w:eastAsia="Arial"/>
          <w:b w:val="0"/>
          <w:sz w:val="22"/>
        </w:rPr>
        <w:t>and I have no wish for that,</w:t>
      </w:r>
    </w:p>
    <w:p>
      <w:r>
        <w:rPr>
          <w:rFonts w:ascii="Arial" w:hAnsi="Arial" w:eastAsia="Arial"/>
          <w:b w:val="0"/>
          <w:sz w:val="22"/>
        </w:rPr>
        <w:t>oh, mighty wind,</w:t>
      </w:r>
    </w:p>
    <w:p>
      <w:r>
        <w:rPr>
          <w:rFonts w:ascii="Arial" w:hAnsi="Arial" w:eastAsia="Arial"/>
          <w:b w:val="0"/>
          <w:sz w:val="22"/>
        </w:rPr>
        <w:t>oh, mighty wind have I done something to offend,</w:t>
      </w:r>
    </w:p>
    <w:p>
      <w:r>
        <w:rPr>
          <w:rFonts w:ascii="Arial" w:hAnsi="Arial" w:eastAsia="Arial"/>
          <w:b w:val="0"/>
          <w:sz w:val="22"/>
        </w:rPr>
        <w:t>for you huff and you puff, and you blow,</w:t>
      </w:r>
    </w:p>
    <w:p>
      <w:r>
        <w:rPr>
          <w:rFonts w:ascii="Arial" w:hAnsi="Arial" w:eastAsia="Arial"/>
          <w:b w:val="0"/>
          <w:sz w:val="22"/>
        </w:rPr>
        <w:t>but wherever I go,</w:t>
      </w:r>
    </w:p>
    <w:p>
      <w:r>
        <w:rPr>
          <w:rFonts w:ascii="Arial" w:hAnsi="Arial" w:eastAsia="Arial"/>
          <w:b w:val="0"/>
          <w:sz w:val="22"/>
        </w:rPr>
        <w:t>you seem determined to put my footsteps to an end,</w:t>
      </w:r>
    </w:p>
    <w:p>
      <w:r>
        <w:rPr>
          <w:rFonts w:ascii="Arial" w:hAnsi="Arial" w:eastAsia="Arial"/>
          <w:b w:val="0"/>
          <w:sz w:val="22"/>
        </w:rPr>
        <w:t>and I wish you were my friend,</w:t>
      </w:r>
    </w:p>
    <w:p>
      <w:r>
        <w:rPr>
          <w:rFonts w:ascii="Arial" w:hAnsi="Arial" w:eastAsia="Arial"/>
          <w:b w:val="0"/>
          <w:sz w:val="22"/>
        </w:rPr>
        <w:t>oh, mighty wind,</w:t>
      </w:r>
    </w:p>
    <w:p>
      <w:r>
        <w:rPr>
          <w:rFonts w:ascii="Arial" w:hAnsi="Arial" w:eastAsia="Arial"/>
          <w:b w:val="0"/>
          <w:sz w:val="22"/>
        </w:rPr>
        <w:t>but how can I with you be friends,</w:t>
      </w:r>
    </w:p>
    <w:p>
      <w:r>
        <w:rPr>
          <w:rFonts w:ascii="Arial" w:hAnsi="Arial" w:eastAsia="Arial"/>
          <w:b w:val="0"/>
          <w:sz w:val="22"/>
        </w:rPr>
        <w:t>when you stop me from going wherever I wish to go,</w:t>
      </w:r>
    </w:p>
    <w:p>
      <w:r>
        <w:rPr>
          <w:rFonts w:ascii="Arial" w:hAnsi="Arial" w:eastAsia="Arial"/>
          <w:b w:val="0"/>
          <w:sz w:val="22"/>
        </w:rPr>
        <w:t>and when my time is short,</w:t>
      </w:r>
    </w:p>
    <w:p>
      <w:r>
        <w:rPr>
          <w:rFonts w:ascii="Arial" w:hAnsi="Arial" w:eastAsia="Arial"/>
          <w:b w:val="0"/>
          <w:sz w:val="22"/>
        </w:rPr>
        <w:t>and you blow me off course,</w:t>
      </w:r>
    </w:p>
    <w:p>
      <w:r>
        <w:rPr>
          <w:rFonts w:ascii="Arial" w:hAnsi="Arial" w:eastAsia="Arial"/>
          <w:b w:val="0"/>
          <w:sz w:val="22"/>
        </w:rPr>
        <w:t>you make me wonder what has upset you,</w:t>
      </w:r>
    </w:p>
    <w:p>
      <w:r>
        <w:rPr>
          <w:rFonts w:ascii="Arial" w:hAnsi="Arial" w:eastAsia="Arial"/>
          <w:b w:val="0"/>
          <w:sz w:val="22"/>
        </w:rPr>
        <w:t>and I wish I could appease you,</w:t>
      </w:r>
    </w:p>
    <w:p>
      <w:r>
        <w:rPr>
          <w:rFonts w:ascii="Arial" w:hAnsi="Arial" w:eastAsia="Arial"/>
          <w:b w:val="0"/>
          <w:sz w:val="22"/>
        </w:rPr>
        <w:t>but whatever I say,</w:t>
      </w:r>
    </w:p>
    <w:p>
      <w:r>
        <w:rPr>
          <w:rFonts w:ascii="Arial" w:hAnsi="Arial" w:eastAsia="Arial"/>
          <w:b w:val="0"/>
          <w:sz w:val="22"/>
        </w:rPr>
        <w:t>nothing seems to please you,</w:t>
      </w:r>
    </w:p>
    <w:p>
      <w:r>
        <w:rPr>
          <w:rFonts w:ascii="Arial" w:hAnsi="Arial" w:eastAsia="Arial"/>
          <w:b w:val="0"/>
          <w:sz w:val="22"/>
        </w:rPr>
        <w:t>and how infuriating it is to get somewhere,</w:t>
      </w:r>
    </w:p>
    <w:p>
      <w:r>
        <w:rPr>
          <w:rFonts w:ascii="Arial" w:hAnsi="Arial" w:eastAsia="Arial"/>
          <w:b w:val="0"/>
          <w:sz w:val="22"/>
        </w:rPr>
        <w:t>then to be blown back,</w:t>
      </w:r>
    </w:p>
    <w:p>
      <w:r>
        <w:rPr>
          <w:rFonts w:ascii="Arial" w:hAnsi="Arial" w:eastAsia="Arial"/>
          <w:b w:val="0"/>
          <w:sz w:val="22"/>
        </w:rPr>
        <w:t>and taken way off track,</w:t>
      </w:r>
    </w:p>
    <w:p>
      <w:r>
        <w:rPr>
          <w:rFonts w:ascii="Arial" w:hAnsi="Arial" w:eastAsia="Arial"/>
          <w:b w:val="0"/>
          <w:sz w:val="22"/>
        </w:rPr>
        <w:t>and alas,</w:t>
      </w:r>
    </w:p>
    <w:p>
      <w:r>
        <w:rPr>
          <w:rFonts w:ascii="Arial" w:hAnsi="Arial" w:eastAsia="Arial"/>
          <w:b w:val="0"/>
          <w:sz w:val="22"/>
        </w:rPr>
        <w:t>you continue to harass me again and again,</w:t>
      </w:r>
    </w:p>
    <w:p>
      <w:r>
        <w:rPr>
          <w:rFonts w:ascii="Arial" w:hAnsi="Arial" w:eastAsia="Arial"/>
          <w:b w:val="0"/>
          <w:sz w:val="22"/>
        </w:rPr>
        <w:t>but when will it end,</w:t>
      </w:r>
    </w:p>
    <w:p>
      <w:r>
        <w:rPr>
          <w:rFonts w:ascii="Arial" w:hAnsi="Arial" w:eastAsia="Arial"/>
          <w:b w:val="0"/>
          <w:sz w:val="22"/>
        </w:rPr>
        <w:t>when will it end oh mighty wind,</w:t>
      </w:r>
    </w:p>
    <w:p>
      <w:r>
        <w:rPr>
          <w:rFonts w:ascii="Arial" w:hAnsi="Arial" w:eastAsia="Arial"/>
          <w:b w:val="0"/>
          <w:sz w:val="22"/>
        </w:rPr>
        <w:t>I wonder often,</w:t>
      </w:r>
    </w:p>
    <w:p>
      <w:r>
        <w:rPr>
          <w:rFonts w:ascii="Arial" w:hAnsi="Arial" w:eastAsia="Arial"/>
          <w:b w:val="0"/>
          <w:sz w:val="22"/>
        </w:rPr>
        <w:t>because I do not know what you are thinking,</w:t>
      </w:r>
    </w:p>
    <w:p>
      <w:r>
        <w:rPr>
          <w:rFonts w:ascii="Arial" w:hAnsi="Arial" w:eastAsia="Arial"/>
          <w:b w:val="0"/>
          <w:sz w:val="22"/>
        </w:rPr>
        <w:t>and only when you stop can we be friends,</w:t>
      </w:r>
    </w:p>
    <w:p>
      <w:r>
        <w:rPr>
          <w:rFonts w:ascii="Arial" w:hAnsi="Arial" w:eastAsia="Arial"/>
          <w:b w:val="0"/>
          <w:sz w:val="22"/>
        </w:rPr>
        <w:t>and though I do not mind a gentle breeze,</w:t>
      </w:r>
    </w:p>
    <w:p>
      <w:r>
        <w:rPr>
          <w:rFonts w:ascii="Arial" w:hAnsi="Arial" w:eastAsia="Arial"/>
          <w:b w:val="0"/>
          <w:sz w:val="22"/>
        </w:rPr>
        <w:t>how furiously you howl at me,</w:t>
      </w:r>
    </w:p>
    <w:p>
      <w:r>
        <w:rPr>
          <w:rFonts w:ascii="Arial" w:hAnsi="Arial" w:eastAsia="Arial"/>
          <w:b w:val="0"/>
          <w:sz w:val="22"/>
        </w:rPr>
        <w:t>and we could get along,</w:t>
      </w:r>
    </w:p>
    <w:p>
      <w:r>
        <w:rPr>
          <w:rFonts w:ascii="Arial" w:hAnsi="Arial" w:eastAsia="Arial"/>
          <w:b w:val="0"/>
          <w:sz w:val="22"/>
        </w:rPr>
        <w:t>but you do not seem to wish it to be,</w:t>
      </w:r>
    </w:p>
    <w:p>
      <w:r>
        <w:rPr>
          <w:rFonts w:ascii="Arial" w:hAnsi="Arial" w:eastAsia="Arial"/>
          <w:b w:val="0"/>
          <w:sz w:val="22"/>
        </w:rPr>
        <w:t>to be that way,</w:t>
      </w:r>
    </w:p>
    <w:p>
      <w:r>
        <w:rPr>
          <w:rFonts w:ascii="Arial" w:hAnsi="Arial" w:eastAsia="Arial"/>
          <w:b w:val="0"/>
          <w:sz w:val="22"/>
        </w:rPr>
        <w:t>and I am blown by you each and every way,</w:t>
      </w:r>
    </w:p>
    <w:p>
      <w:r>
        <w:rPr>
          <w:rFonts w:ascii="Arial" w:hAnsi="Arial" w:eastAsia="Arial"/>
          <w:b w:val="0"/>
          <w:sz w:val="22"/>
        </w:rPr>
        <w:t>and my progress is slow,</w:t>
      </w:r>
    </w:p>
    <w:p>
      <w:r>
        <w:rPr>
          <w:rFonts w:ascii="Arial" w:hAnsi="Arial" w:eastAsia="Arial"/>
          <w:b w:val="0"/>
          <w:sz w:val="22"/>
        </w:rPr>
        <w:t>and you follow me,</w:t>
      </w:r>
    </w:p>
    <w:p>
      <w:r>
        <w:rPr>
          <w:rFonts w:ascii="Arial" w:hAnsi="Arial" w:eastAsia="Arial"/>
          <w:b w:val="0"/>
          <w:sz w:val="22"/>
        </w:rPr>
        <w:t>it seems wherever I go,</w:t>
      </w:r>
    </w:p>
    <w:p>
      <w:r>
        <w:rPr>
          <w:rFonts w:ascii="Arial" w:hAnsi="Arial" w:eastAsia="Arial"/>
          <w:b w:val="0"/>
          <w:sz w:val="22"/>
        </w:rPr>
        <w:t>and it saddens me,</w:t>
      </w:r>
    </w:p>
    <w:p>
      <w:r>
        <w:rPr>
          <w:rFonts w:ascii="Arial" w:hAnsi="Arial" w:eastAsia="Arial"/>
          <w:b w:val="0"/>
          <w:sz w:val="22"/>
        </w:rPr>
        <w:t>oh, mighty,</w:t>
      </w:r>
    </w:p>
    <w:p>
      <w:r>
        <w:rPr>
          <w:rFonts w:ascii="Arial" w:hAnsi="Arial" w:eastAsia="Arial"/>
          <w:b w:val="0"/>
          <w:sz w:val="22"/>
        </w:rPr>
        <w:t>mighty wind,</w:t>
      </w:r>
    </w:p>
    <w:p>
      <w:r>
        <w:rPr>
          <w:rFonts w:ascii="Arial" w:hAnsi="Arial" w:eastAsia="Arial"/>
          <w:b w:val="0"/>
          <w:sz w:val="22"/>
        </w:rPr>
        <w:t>for thou art,</w:t>
      </w:r>
    </w:p>
    <w:p>
      <w:r>
        <w:rPr>
          <w:rFonts w:ascii="Arial" w:hAnsi="Arial" w:eastAsia="Arial"/>
          <w:b w:val="0"/>
          <w:sz w:val="22"/>
        </w:rPr>
        <w:t>a troublesome part,</w:t>
      </w:r>
    </w:p>
    <w:p>
      <w:r>
        <w:rPr>
          <w:rFonts w:ascii="Arial" w:hAnsi="Arial" w:eastAsia="Arial"/>
          <w:b w:val="0"/>
          <w:sz w:val="22"/>
        </w:rPr>
        <w:t>a troublesome part of my daily walk down the road,</w:t>
      </w:r>
    </w:p>
    <w:p>
      <w:r>
        <w:rPr>
          <w:rFonts w:ascii="Arial" w:hAnsi="Arial" w:eastAsia="Arial"/>
          <w:b w:val="0"/>
          <w:sz w:val="22"/>
        </w:rPr>
        <w:t>and it takes me far longer to go where I wish to go,</w:t>
      </w:r>
    </w:p>
    <w:p>
      <w:r>
        <w:rPr>
          <w:rFonts w:ascii="Arial" w:hAnsi="Arial" w:eastAsia="Arial"/>
          <w:b w:val="0"/>
          <w:sz w:val="22"/>
        </w:rPr>
        <w:t>and despite your anger and frustrations,</w:t>
      </w:r>
    </w:p>
    <w:p>
      <w:r>
        <w:rPr>
          <w:rFonts w:ascii="Arial" w:hAnsi="Arial" w:eastAsia="Arial"/>
          <w:b w:val="0"/>
          <w:sz w:val="22"/>
        </w:rPr>
        <w:t>I will shake my fist at you,</w:t>
      </w:r>
    </w:p>
    <w:p>
      <w:r>
        <w:rPr>
          <w:rFonts w:ascii="Arial" w:hAnsi="Arial" w:eastAsia="Arial"/>
          <w:b w:val="0"/>
          <w:sz w:val="22"/>
        </w:rPr>
        <w:t>because I,</w:t>
      </w:r>
    </w:p>
    <w:p>
      <w:r>
        <w:rPr>
          <w:rFonts w:ascii="Arial" w:hAnsi="Arial" w:eastAsia="Arial"/>
          <w:b w:val="0"/>
          <w:sz w:val="22"/>
        </w:rPr>
        <w:t>I am more determined than you,</w:t>
      </w:r>
    </w:p>
    <w:p>
      <w:r>
        <w:rPr>
          <w:rFonts w:ascii="Arial" w:hAnsi="Arial" w:eastAsia="Arial"/>
          <w:b w:val="0"/>
          <w:sz w:val="22"/>
        </w:rPr>
        <w:t>more determined than you could ever know,</w:t>
      </w:r>
    </w:p>
    <w:p>
      <w:r>
        <w:rPr>
          <w:rFonts w:ascii="Arial" w:hAnsi="Arial" w:eastAsia="Arial"/>
          <w:b w:val="0"/>
          <w:sz w:val="22"/>
        </w:rPr>
        <w:t>and despite you,</w:t>
      </w:r>
    </w:p>
    <w:p>
      <w:r>
        <w:rPr>
          <w:rFonts w:ascii="Arial" w:hAnsi="Arial" w:eastAsia="Arial"/>
          <w:b w:val="0"/>
          <w:sz w:val="22"/>
        </w:rPr>
        <w:t>eventually I will get to where I wish to go,</w:t>
      </w:r>
    </w:p>
    <w:p>
      <w:r>
        <w:rPr>
          <w:rFonts w:ascii="Arial" w:hAnsi="Arial" w:eastAsia="Arial"/>
          <w:b w:val="0"/>
          <w:sz w:val="22"/>
        </w:rPr>
        <w:t>and how happy I will be upon reaching home,</w:t>
      </w:r>
    </w:p>
    <w:p>
      <w:r>
        <w:rPr>
          <w:rFonts w:ascii="Arial" w:hAnsi="Arial" w:eastAsia="Arial"/>
          <w:b w:val="0"/>
          <w:sz w:val="22"/>
        </w:rPr>
        <w:t>and there I will sit with a cup of tea,</w:t>
      </w:r>
    </w:p>
    <w:p>
      <w:r>
        <w:rPr>
          <w:rFonts w:ascii="Arial" w:hAnsi="Arial" w:eastAsia="Arial"/>
          <w:b w:val="0"/>
          <w:sz w:val="22"/>
        </w:rPr>
        <w:t>as you refuse to quit,</w:t>
      </w:r>
    </w:p>
    <w:p>
      <w:r>
        <w:rPr>
          <w:rFonts w:ascii="Arial" w:hAnsi="Arial" w:eastAsia="Arial"/>
          <w:b w:val="0"/>
          <w:sz w:val="22"/>
        </w:rPr>
        <w:t>as outside you bother the trees,</w:t>
      </w:r>
    </w:p>
    <w:p>
      <w:r>
        <w:rPr>
          <w:rFonts w:ascii="Arial" w:hAnsi="Arial" w:eastAsia="Arial"/>
          <w:b w:val="0"/>
          <w:sz w:val="22"/>
        </w:rPr>
        <w:t>and the leaves with your strength,</w:t>
      </w:r>
    </w:p>
    <w:p>
      <w:r>
        <w:rPr>
          <w:rFonts w:ascii="Arial" w:hAnsi="Arial" w:eastAsia="Arial"/>
          <w:b w:val="0"/>
          <w:sz w:val="22"/>
        </w:rPr>
        <w:t>and I am glad to be of you free as I drink my tea,</w:t>
      </w:r>
    </w:p>
    <w:p>
      <w:r>
        <w:rPr>
          <w:rFonts w:ascii="Arial" w:hAnsi="Arial" w:eastAsia="Arial"/>
          <w:b w:val="0"/>
          <w:sz w:val="22"/>
        </w:rPr>
        <w:t>I drink my tea in sympathy with the trees and the leaves,</w:t>
      </w:r>
    </w:p>
    <w:p>
      <w:r>
        <w:rPr>
          <w:rFonts w:ascii="Arial" w:hAnsi="Arial" w:eastAsia="Arial"/>
          <w:b w:val="0"/>
          <w:sz w:val="22"/>
        </w:rPr>
        <w:t>who have done nothing to you,</w:t>
      </w:r>
    </w:p>
    <w:p>
      <w:r>
        <w:rPr>
          <w:rFonts w:ascii="Arial" w:hAnsi="Arial" w:eastAsia="Arial"/>
          <w:b w:val="0"/>
          <w:sz w:val="22"/>
        </w:rPr>
        <w:t>oh, mighty wind,</w:t>
      </w:r>
    </w:p>
    <w:p>
      <w:r>
        <w:rPr>
          <w:rFonts w:ascii="Arial" w:hAnsi="Arial" w:eastAsia="Arial"/>
          <w:b w:val="0"/>
          <w:sz w:val="22"/>
        </w:rPr>
        <w:t>oh, mighty wind,</w:t>
      </w:r>
    </w:p>
    <w:p>
      <w:r>
        <w:rPr>
          <w:rFonts w:ascii="Arial" w:hAnsi="Arial" w:eastAsia="Arial"/>
          <w:b w:val="0"/>
          <w:sz w:val="22"/>
        </w:rPr>
        <w:t>how can you be so mean,</w:t>
      </w:r>
    </w:p>
    <w:p>
      <w:r>
        <w:rPr>
          <w:rFonts w:ascii="Arial" w:hAnsi="Arial" w:eastAsia="Arial"/>
          <w:b w:val="0"/>
          <w:sz w:val="22"/>
        </w:rPr>
        <w:t>to so many that you know,</w:t>
      </w:r>
    </w:p>
    <w:p>
      <w:r>
        <w:rPr>
          <w:rFonts w:ascii="Arial" w:hAnsi="Arial" w:eastAsia="Arial"/>
          <w:b w:val="0"/>
          <w:sz w:val="22"/>
        </w:rPr>
        <w:t>so, mean to so many that you know?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