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Mental health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Mental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worth far more than wealth,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people were more caring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would be less troubles of the 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society is sick,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it breeds,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breeds this culture of me, me,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feed off other people’s unhappiness,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breeds so frequently,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breeds so continuously,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mentality of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which so many belittle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which they try to break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shake us and try to make us fit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bend to peer pressure at their whim,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 to control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conditioning of their sickness,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evil from who knows 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lodged so heavily in their brains,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brings such despair,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despair upon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they should be ashamed,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 in their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of mental health and caring,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are not truly 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happy to be continually evil,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of that they are much better prepared.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