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Mental health</w:t>
      </w:r>
    </w:p>
    <w:p/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Mental health is worth far more than wealth,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if people were more caring in society,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there would be less troubles of the self,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but society is sick,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so, it breeds,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it breeds this culture of me, me, 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people feed off other people’s unhappiness,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its unhappiness it breeds far too frequently,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yes, it breeds so continuously,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this mentality of thought,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with which so many belittle you and 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with which they try to break us,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shake us and try to make us fit in,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try to bend us,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using peer pressure at their whim,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who try to control us,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with the conditioning of their sickness,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this evil from who knows where,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it is lodged so heavily in their brains,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it brings such despair,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such despair upon the human race,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that they should be ashamed,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put in their place,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but they do not care,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for of mental health and of caring,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they are not truly aware,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are happy to be continually evil,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for of that they are much better prepared.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