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Menace to society</w:t>
      </w:r>
    </w:p>
    <w:p/>
    <w:p>
      <w:r>
        <w:rPr>
          <w:rFonts w:ascii="Arial" w:hAnsi="Arial" w:eastAsia="Arial"/>
          <w:b w:val="0"/>
          <w:sz w:val="22"/>
        </w:rPr>
        <w:t>You are a menace to society,</w:t>
      </w:r>
    </w:p>
    <w:p>
      <w:r>
        <w:rPr>
          <w:rFonts w:ascii="Arial" w:hAnsi="Arial" w:eastAsia="Arial"/>
          <w:b w:val="0"/>
          <w:sz w:val="22"/>
        </w:rPr>
        <w:t>with your sobriety,</w:t>
      </w:r>
    </w:p>
    <w:p>
      <w:r>
        <w:rPr>
          <w:rFonts w:ascii="Arial" w:hAnsi="Arial" w:eastAsia="Arial"/>
          <w:b w:val="0"/>
          <w:sz w:val="22"/>
        </w:rPr>
        <w:t>because you are so dull and boring,</w:t>
      </w:r>
    </w:p>
    <w:p>
      <w:r>
        <w:rPr>
          <w:rFonts w:ascii="Arial" w:hAnsi="Arial" w:eastAsia="Arial"/>
          <w:b w:val="0"/>
          <w:sz w:val="22"/>
        </w:rPr>
        <w:t>and with your inane ways,</w:t>
      </w:r>
    </w:p>
    <w:p>
      <w:r>
        <w:rPr>
          <w:rFonts w:ascii="Arial" w:hAnsi="Arial" w:eastAsia="Arial"/>
          <w:b w:val="0"/>
          <w:sz w:val="22"/>
        </w:rPr>
        <w:t>you have little to say,</w:t>
      </w:r>
    </w:p>
    <w:p>
      <w:r>
        <w:rPr>
          <w:rFonts w:ascii="Arial" w:hAnsi="Arial" w:eastAsia="Arial"/>
          <w:b w:val="0"/>
          <w:sz w:val="22"/>
        </w:rPr>
        <w:t>and I would prefer a drink,</w:t>
      </w:r>
    </w:p>
    <w:p>
      <w:r>
        <w:rPr>
          <w:rFonts w:ascii="Arial" w:hAnsi="Arial" w:eastAsia="Arial"/>
          <w:b w:val="0"/>
          <w:sz w:val="22"/>
        </w:rPr>
        <w:t>instead of listening to you,</w:t>
      </w:r>
    </w:p>
    <w:p>
      <w:r>
        <w:rPr>
          <w:rFonts w:ascii="Arial" w:hAnsi="Arial" w:eastAsia="Arial"/>
          <w:b w:val="0"/>
          <w:sz w:val="22"/>
        </w:rPr>
        <w:t>for it is more exciting that way,</w:t>
      </w:r>
    </w:p>
    <w:p>
      <w:r>
        <w:rPr>
          <w:rFonts w:ascii="Arial" w:hAnsi="Arial" w:eastAsia="Arial"/>
          <w:b w:val="0"/>
          <w:sz w:val="22"/>
        </w:rPr>
        <w:t>and living on the edge,</w:t>
      </w:r>
    </w:p>
    <w:p>
      <w:r>
        <w:rPr>
          <w:rFonts w:ascii="Arial" w:hAnsi="Arial" w:eastAsia="Arial"/>
          <w:b w:val="0"/>
          <w:sz w:val="22"/>
        </w:rPr>
        <w:t>in the spontaneity of life,</w:t>
      </w:r>
    </w:p>
    <w:p>
      <w:r>
        <w:rPr>
          <w:rFonts w:ascii="Arial" w:hAnsi="Arial" w:eastAsia="Arial"/>
          <w:b w:val="0"/>
          <w:sz w:val="22"/>
        </w:rPr>
        <w:t>with a mind full of thoughts,</w:t>
      </w:r>
    </w:p>
    <w:p>
      <w:r>
        <w:rPr>
          <w:rFonts w:ascii="Arial" w:hAnsi="Arial" w:eastAsia="Arial"/>
          <w:b w:val="0"/>
          <w:sz w:val="22"/>
        </w:rPr>
        <w:t>and an intellect of course,</w:t>
      </w:r>
    </w:p>
    <w:p>
      <w:r>
        <w:rPr>
          <w:rFonts w:ascii="Arial" w:hAnsi="Arial" w:eastAsia="Arial"/>
          <w:b w:val="0"/>
          <w:sz w:val="22"/>
        </w:rPr>
        <w:t>well, it is far better but you,</w:t>
      </w:r>
    </w:p>
    <w:p>
      <w:r>
        <w:rPr>
          <w:rFonts w:ascii="Arial" w:hAnsi="Arial" w:eastAsia="Arial"/>
          <w:b w:val="0"/>
          <w:sz w:val="22"/>
        </w:rPr>
        <w:t>you have no life in you, and it is a shame,</w:t>
      </w:r>
    </w:p>
    <w:p>
      <w:r>
        <w:rPr>
          <w:rFonts w:ascii="Arial" w:hAnsi="Arial" w:eastAsia="Arial"/>
          <w:b w:val="0"/>
          <w:sz w:val="22"/>
        </w:rPr>
        <w:t>so, I prefer the mind of a drunk,</w:t>
      </w:r>
    </w:p>
    <w:p>
      <w:r>
        <w:rPr>
          <w:rFonts w:ascii="Arial" w:hAnsi="Arial" w:eastAsia="Arial"/>
          <w:b w:val="0"/>
          <w:sz w:val="22"/>
        </w:rPr>
        <w:t>than the mind of someone boring any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