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Meet me</w:t>
      </w:r>
    </w:p>
    <w:p/>
    <w:p>
      <w:r>
        <w:rPr>
          <w:rFonts w:ascii="Arial" w:hAnsi="Arial" w:eastAsia="Arial"/>
          <w:b w:val="0"/>
          <w:sz w:val="22"/>
        </w:rPr>
        <w:t>Meet in the morning,</w:t>
      </w:r>
    </w:p>
    <w:p>
      <w:r>
        <w:rPr>
          <w:rFonts w:ascii="Arial" w:hAnsi="Arial" w:eastAsia="Arial"/>
          <w:b w:val="0"/>
          <w:sz w:val="22"/>
        </w:rPr>
        <w:t>as the day is dawning,</w:t>
      </w:r>
    </w:p>
    <w:p>
      <w:r>
        <w:rPr>
          <w:rFonts w:ascii="Arial" w:hAnsi="Arial" w:eastAsia="Arial"/>
          <w:b w:val="0"/>
          <w:sz w:val="22"/>
        </w:rPr>
        <w:t>and do not fret or worry,</w:t>
      </w:r>
    </w:p>
    <w:p>
      <w:r>
        <w:rPr>
          <w:rFonts w:ascii="Arial" w:hAnsi="Arial" w:eastAsia="Arial"/>
          <w:b w:val="0"/>
          <w:sz w:val="22"/>
        </w:rPr>
        <w:t>and do not say sorry,</w:t>
      </w:r>
    </w:p>
    <w:p>
      <w:r>
        <w:rPr>
          <w:rFonts w:ascii="Arial" w:hAnsi="Arial" w:eastAsia="Arial"/>
          <w:b w:val="0"/>
          <w:sz w:val="22"/>
        </w:rPr>
        <w:t>because I have nothing on my mind,</w:t>
      </w:r>
    </w:p>
    <w:p>
      <w:r>
        <w:rPr>
          <w:rFonts w:ascii="Arial" w:hAnsi="Arial" w:eastAsia="Arial"/>
          <w:b w:val="0"/>
          <w:sz w:val="22"/>
        </w:rPr>
        <w:t>except to pass quietly the time,</w:t>
      </w:r>
    </w:p>
    <w:p>
      <w:r>
        <w:rPr>
          <w:rFonts w:ascii="Arial" w:hAnsi="Arial" w:eastAsia="Arial"/>
          <w:b w:val="0"/>
          <w:sz w:val="22"/>
        </w:rPr>
        <w:t>reflecting with you,</w:t>
      </w:r>
    </w:p>
    <w:p>
      <w:r>
        <w:rPr>
          <w:rFonts w:ascii="Arial" w:hAnsi="Arial" w:eastAsia="Arial"/>
          <w:b w:val="0"/>
          <w:sz w:val="22"/>
        </w:rPr>
        <w:t>with you, if you do not mind,</w:t>
      </w:r>
    </w:p>
    <w:p>
      <w:r>
        <w:rPr>
          <w:rFonts w:ascii="Arial" w:hAnsi="Arial" w:eastAsia="Arial"/>
          <w:b w:val="0"/>
          <w:sz w:val="22"/>
        </w:rPr>
        <w:t>because we need to,</w:t>
      </w:r>
    </w:p>
    <w:p>
      <w:r>
        <w:rPr>
          <w:rFonts w:ascii="Arial" w:hAnsi="Arial" w:eastAsia="Arial"/>
          <w:b w:val="0"/>
          <w:sz w:val="22"/>
        </w:rPr>
        <w:t>we need to just be,</w:t>
      </w:r>
    </w:p>
    <w:p>
      <w:r>
        <w:rPr>
          <w:rFonts w:ascii="Arial" w:hAnsi="Arial" w:eastAsia="Arial"/>
          <w:b w:val="0"/>
          <w:sz w:val="22"/>
        </w:rPr>
        <w:t>just civilised you know,</w:t>
      </w:r>
    </w:p>
    <w:p>
      <w:r>
        <w:rPr>
          <w:rFonts w:ascii="Arial" w:hAnsi="Arial" w:eastAsia="Arial"/>
          <w:b w:val="0"/>
          <w:sz w:val="22"/>
        </w:rPr>
        <w:t>and in harmony,</w:t>
      </w:r>
    </w:p>
    <w:p>
      <w:r>
        <w:rPr>
          <w:rFonts w:ascii="Arial" w:hAnsi="Arial" w:eastAsia="Arial"/>
          <w:b w:val="0"/>
          <w:sz w:val="22"/>
        </w:rPr>
        <w:t>because why, why is there a need for misery,</w:t>
      </w:r>
    </w:p>
    <w:p>
      <w:r>
        <w:rPr>
          <w:rFonts w:ascii="Arial" w:hAnsi="Arial" w:eastAsia="Arial"/>
          <w:b w:val="0"/>
          <w:sz w:val="22"/>
        </w:rPr>
        <w:t>a need for misery between me and you,</w:t>
      </w:r>
    </w:p>
    <w:p>
      <w:r>
        <w:rPr>
          <w:rFonts w:ascii="Arial" w:hAnsi="Arial" w:eastAsia="Arial"/>
          <w:b w:val="0"/>
          <w:sz w:val="22"/>
        </w:rPr>
        <w:t>and you and me,</w:t>
      </w:r>
    </w:p>
    <w:p>
      <w:r>
        <w:rPr>
          <w:rFonts w:ascii="Arial" w:hAnsi="Arial" w:eastAsia="Arial"/>
          <w:b w:val="0"/>
          <w:sz w:val="22"/>
        </w:rPr>
        <w:t>because we have been there before have, we not,</w:t>
      </w:r>
    </w:p>
    <w:p>
      <w:r>
        <w:rPr>
          <w:rFonts w:ascii="Arial" w:hAnsi="Arial" w:eastAsia="Arial"/>
          <w:b w:val="0"/>
          <w:sz w:val="22"/>
        </w:rPr>
        <w:t>and arguments are arguments,</w:t>
      </w:r>
    </w:p>
    <w:p>
      <w:r>
        <w:rPr>
          <w:rFonts w:ascii="Arial" w:hAnsi="Arial" w:eastAsia="Arial"/>
          <w:b w:val="0"/>
          <w:sz w:val="22"/>
        </w:rPr>
        <w:t>and best forgot,</w:t>
      </w:r>
    </w:p>
    <w:p>
      <w:r>
        <w:rPr>
          <w:rFonts w:ascii="Arial" w:hAnsi="Arial" w:eastAsia="Arial"/>
          <w:b w:val="0"/>
          <w:sz w:val="22"/>
        </w:rPr>
        <w:t>and my heart it is not cold,</w:t>
      </w:r>
    </w:p>
    <w:p>
      <w:r>
        <w:rPr>
          <w:rFonts w:ascii="Arial" w:hAnsi="Arial" w:eastAsia="Arial"/>
          <w:b w:val="0"/>
          <w:sz w:val="22"/>
        </w:rPr>
        <w:t>and I still love you,</w:t>
      </w:r>
    </w:p>
    <w:p>
      <w:r>
        <w:rPr>
          <w:rFonts w:ascii="Arial" w:hAnsi="Arial" w:eastAsia="Arial"/>
          <w:b w:val="0"/>
          <w:sz w:val="22"/>
        </w:rPr>
        <w:t>I still love you more than ever before,</w:t>
      </w:r>
    </w:p>
    <w:p>
      <w:r>
        <w:rPr>
          <w:rFonts w:ascii="Arial" w:hAnsi="Arial" w:eastAsia="Arial"/>
          <w:b w:val="0"/>
          <w:sz w:val="22"/>
        </w:rPr>
        <w:t>so, please do not forget that,</w:t>
      </w:r>
    </w:p>
    <w:p>
      <w:r>
        <w:rPr>
          <w:rFonts w:ascii="Arial" w:hAnsi="Arial" w:eastAsia="Arial"/>
          <w:b w:val="0"/>
          <w:sz w:val="22"/>
        </w:rPr>
        <w:t>and let us not rot,</w:t>
      </w:r>
    </w:p>
    <w:p>
      <w:r>
        <w:rPr>
          <w:rFonts w:ascii="Arial" w:hAnsi="Arial" w:eastAsia="Arial"/>
          <w:b w:val="0"/>
          <w:sz w:val="22"/>
        </w:rPr>
        <w:t>let us not rot in unending despair,</w:t>
      </w:r>
    </w:p>
    <w:p>
      <w:r>
        <w:rPr>
          <w:rFonts w:ascii="Arial" w:hAnsi="Arial" w:eastAsia="Arial"/>
          <w:b w:val="0"/>
          <w:sz w:val="22"/>
        </w:rPr>
        <w:t>at bitter words spoken,</w:t>
      </w:r>
    </w:p>
    <w:p>
      <w:r>
        <w:rPr>
          <w:rFonts w:ascii="Arial" w:hAnsi="Arial" w:eastAsia="Arial"/>
          <w:b w:val="0"/>
          <w:sz w:val="22"/>
        </w:rPr>
        <w:t>for with me there are no more left hanging in the air,</w:t>
      </w:r>
    </w:p>
    <w:p>
      <w:r>
        <w:rPr>
          <w:rFonts w:ascii="Arial" w:hAnsi="Arial" w:eastAsia="Arial"/>
          <w:b w:val="0"/>
          <w:sz w:val="22"/>
        </w:rPr>
        <w:t>and if we dare,</w:t>
      </w:r>
    </w:p>
    <w:p>
      <w:r>
        <w:rPr>
          <w:rFonts w:ascii="Arial" w:hAnsi="Arial" w:eastAsia="Arial"/>
          <w:b w:val="0"/>
          <w:sz w:val="22"/>
        </w:rPr>
        <w:t>we will get nowhere,</w:t>
      </w:r>
    </w:p>
    <w:p>
      <w:r>
        <w:rPr>
          <w:rFonts w:ascii="Arial" w:hAnsi="Arial" w:eastAsia="Arial"/>
          <w:b w:val="0"/>
          <w:sz w:val="22"/>
        </w:rPr>
        <w:t>so, let us be together,</w:t>
      </w:r>
    </w:p>
    <w:p>
      <w:r>
        <w:rPr>
          <w:rFonts w:ascii="Arial" w:hAnsi="Arial" w:eastAsia="Arial"/>
          <w:b w:val="0"/>
          <w:sz w:val="22"/>
        </w:rPr>
        <w:t>and take our love,</w:t>
      </w:r>
    </w:p>
    <w:p>
      <w:r>
        <w:rPr>
          <w:rFonts w:ascii="Arial" w:hAnsi="Arial" w:eastAsia="Arial"/>
          <w:b w:val="0"/>
          <w:sz w:val="22"/>
        </w:rPr>
        <w:t>and in our moods let us be elsewhere,</w:t>
      </w:r>
    </w:p>
    <w:p>
      <w:r>
        <w:rPr>
          <w:rFonts w:ascii="Arial" w:hAnsi="Arial" w:eastAsia="Arial"/>
          <w:b w:val="0"/>
          <w:sz w:val="22"/>
        </w:rPr>
        <w:t>where there is no despair,</w:t>
      </w:r>
    </w:p>
    <w:p>
      <w:r>
        <w:rPr>
          <w:rFonts w:ascii="Arial" w:hAnsi="Arial" w:eastAsia="Arial"/>
          <w:b w:val="0"/>
          <w:sz w:val="22"/>
        </w:rPr>
        <w:t>yes,</w:t>
      </w:r>
    </w:p>
    <w:p>
      <w:r>
        <w:rPr>
          <w:rFonts w:ascii="Arial" w:hAnsi="Arial" w:eastAsia="Arial"/>
          <w:b w:val="0"/>
          <w:sz w:val="22"/>
        </w:rPr>
        <w:t>please, meet me in the morning,</w:t>
      </w:r>
    </w:p>
    <w:p>
      <w:r>
        <w:rPr>
          <w:rFonts w:ascii="Arial" w:hAnsi="Arial" w:eastAsia="Arial"/>
          <w:b w:val="0"/>
          <w:sz w:val="22"/>
        </w:rPr>
        <w:t>as the day is dawning,</w:t>
      </w:r>
    </w:p>
    <w:p>
      <w:r>
        <w:rPr>
          <w:rFonts w:ascii="Arial" w:hAnsi="Arial" w:eastAsia="Arial"/>
          <w:b w:val="0"/>
          <w:sz w:val="22"/>
        </w:rPr>
        <w:t>and do not fret or worry,</w:t>
      </w:r>
    </w:p>
    <w:p>
      <w:r>
        <w:rPr>
          <w:rFonts w:ascii="Arial" w:hAnsi="Arial" w:eastAsia="Arial"/>
          <w:b w:val="0"/>
          <w:sz w:val="22"/>
        </w:rPr>
        <w:t>and do not say sorry,</w:t>
      </w:r>
    </w:p>
    <w:p>
      <w:r>
        <w:rPr>
          <w:rFonts w:ascii="Arial" w:hAnsi="Arial" w:eastAsia="Arial"/>
          <w:b w:val="0"/>
          <w:sz w:val="22"/>
        </w:rPr>
        <w:t>because we can only walk forwards,</w:t>
      </w:r>
    </w:p>
    <w:p>
      <w:r>
        <w:rPr>
          <w:rFonts w:ascii="Arial" w:hAnsi="Arial" w:eastAsia="Arial"/>
          <w:b w:val="0"/>
          <w:sz w:val="22"/>
        </w:rPr>
        <w:t>if we do not talk backwards,</w:t>
      </w:r>
    </w:p>
    <w:p>
      <w:r>
        <w:rPr>
          <w:rFonts w:ascii="Arial" w:hAnsi="Arial" w:eastAsia="Arial"/>
          <w:b w:val="0"/>
          <w:sz w:val="22"/>
        </w:rPr>
        <w:t>and my love,</w:t>
      </w:r>
    </w:p>
    <w:p>
      <w:r>
        <w:rPr>
          <w:rFonts w:ascii="Arial" w:hAnsi="Arial" w:eastAsia="Arial"/>
          <w:b w:val="0"/>
          <w:sz w:val="22"/>
        </w:rPr>
        <w:t>I love you,</w:t>
      </w:r>
    </w:p>
    <w:p>
      <w:r>
        <w:rPr>
          <w:rFonts w:ascii="Arial" w:hAnsi="Arial" w:eastAsia="Arial"/>
          <w:b w:val="0"/>
          <w:sz w:val="22"/>
        </w:rPr>
        <w:t>I truly love you,</w:t>
      </w:r>
    </w:p>
    <w:p>
      <w:r>
        <w:rPr>
          <w:rFonts w:ascii="Arial" w:hAnsi="Arial" w:eastAsia="Arial"/>
          <w:b w:val="0"/>
          <w:sz w:val="22"/>
        </w:rPr>
        <w:t>and there is only love in my heart,</w:t>
      </w:r>
    </w:p>
    <w:p>
      <w:r>
        <w:rPr>
          <w:rFonts w:ascii="Arial" w:hAnsi="Arial" w:eastAsia="Arial"/>
          <w:b w:val="0"/>
          <w:sz w:val="22"/>
        </w:rPr>
        <w:t>only love to share.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