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Measured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Measured, measured, you took the measure of him,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eyed him up as you grinned,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measured him, and you did not listen to him,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knew to listen would be an egregious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he was dressed as an angel,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he had eyes of sin,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eyes of sin,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was tempting,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walked away with your bible,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 smile and prayed to God to be forgiven.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