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Maybe</w:t>
      </w:r>
    </w:p>
    <w:p/>
    <w:p>
      <w:r>
        <w:rPr>
          <w:rFonts w:ascii="Arial" w:hAnsi="Arial" w:eastAsia="Arial"/>
          <w:b w:val="0"/>
          <w:sz w:val="22"/>
        </w:rPr>
        <w:t>Maybe,</w:t>
      </w:r>
    </w:p>
    <w:p>
      <w:r>
        <w:rPr>
          <w:rFonts w:ascii="Arial" w:hAnsi="Arial" w:eastAsia="Arial"/>
          <w:b w:val="0"/>
          <w:sz w:val="22"/>
        </w:rPr>
        <w:t>maybe I will never know,</w:t>
      </w:r>
    </w:p>
    <w:p>
      <w:r>
        <w:rPr>
          <w:rFonts w:ascii="Arial" w:hAnsi="Arial" w:eastAsia="Arial"/>
          <w:b w:val="0"/>
          <w:sz w:val="22"/>
        </w:rPr>
        <w:t>I will never know why you went,</w:t>
      </w:r>
    </w:p>
    <w:p>
      <w:r>
        <w:rPr>
          <w:rFonts w:ascii="Arial" w:hAnsi="Arial" w:eastAsia="Arial"/>
          <w:b w:val="0"/>
          <w:sz w:val="22"/>
        </w:rPr>
        <w:t>and I will never know if your heart will ever relent,</w:t>
      </w:r>
    </w:p>
    <w:p>
      <w:r>
        <w:rPr>
          <w:rFonts w:ascii="Arial" w:hAnsi="Arial" w:eastAsia="Arial"/>
          <w:b w:val="0"/>
          <w:sz w:val="22"/>
        </w:rPr>
        <w:t>for you were as cold as the winter snows,</w:t>
      </w:r>
    </w:p>
    <w:p>
      <w:r>
        <w:rPr>
          <w:rFonts w:ascii="Arial" w:hAnsi="Arial" w:eastAsia="Arial"/>
          <w:b w:val="0"/>
          <w:sz w:val="22"/>
        </w:rPr>
        <w:t>and maybe,</w:t>
      </w:r>
    </w:p>
    <w:p>
      <w:r>
        <w:rPr>
          <w:rFonts w:ascii="Arial" w:hAnsi="Arial" w:eastAsia="Arial"/>
          <w:b w:val="0"/>
          <w:sz w:val="22"/>
        </w:rPr>
        <w:t>maybe you are happy,</w:t>
      </w:r>
    </w:p>
    <w:p>
      <w:r>
        <w:rPr>
          <w:rFonts w:ascii="Arial" w:hAnsi="Arial" w:eastAsia="Arial"/>
          <w:b w:val="0"/>
          <w:sz w:val="22"/>
        </w:rPr>
        <w:t>maybe, but probably,</w:t>
      </w:r>
    </w:p>
    <w:p>
      <w:r>
        <w:rPr>
          <w:rFonts w:ascii="Arial" w:hAnsi="Arial" w:eastAsia="Arial"/>
          <w:b w:val="0"/>
          <w:sz w:val="22"/>
        </w:rPr>
        <w:t>probably, I will never know,</w:t>
      </w:r>
    </w:p>
    <w:p>
      <w:r>
        <w:rPr>
          <w:rFonts w:ascii="Arial" w:hAnsi="Arial" w:eastAsia="Arial"/>
          <w:b w:val="0"/>
          <w:sz w:val="22"/>
        </w:rPr>
        <w:t>but I wish you could know this,</w:t>
      </w:r>
    </w:p>
    <w:p>
      <w:r>
        <w:rPr>
          <w:rFonts w:ascii="Arial" w:hAnsi="Arial" w:eastAsia="Arial"/>
          <w:b w:val="0"/>
          <w:sz w:val="22"/>
        </w:rPr>
        <w:t>I wish you could know,</w:t>
      </w:r>
    </w:p>
    <w:p>
      <w:r>
        <w:rPr>
          <w:rFonts w:ascii="Arial" w:hAnsi="Arial" w:eastAsia="Arial"/>
          <w:b w:val="0"/>
          <w:sz w:val="22"/>
        </w:rPr>
        <w:t>that I forgave you long ago,</w:t>
      </w:r>
    </w:p>
    <w:p>
      <w:r>
        <w:rPr>
          <w:rFonts w:ascii="Arial" w:hAnsi="Arial" w:eastAsia="Arial"/>
          <w:b w:val="0"/>
          <w:sz w:val="22"/>
        </w:rPr>
        <w:t>and back then, we two were at fault,</w:t>
      </w:r>
    </w:p>
    <w:p>
      <w:r>
        <w:rPr>
          <w:rFonts w:ascii="Arial" w:hAnsi="Arial" w:eastAsia="Arial"/>
          <w:b w:val="0"/>
          <w:sz w:val="22"/>
        </w:rPr>
        <w:t>and our hearts were bitter with misunderstanding,</w:t>
      </w:r>
    </w:p>
    <w:p>
      <w:r>
        <w:rPr>
          <w:rFonts w:ascii="Arial" w:hAnsi="Arial" w:eastAsia="Arial"/>
          <w:b w:val="0"/>
          <w:sz w:val="22"/>
        </w:rPr>
        <w:t>and upon each other we were far too demanding,</w:t>
      </w:r>
    </w:p>
    <w:p>
      <w:r>
        <w:rPr>
          <w:rFonts w:ascii="Arial" w:hAnsi="Arial" w:eastAsia="Arial"/>
          <w:b w:val="0"/>
          <w:sz w:val="22"/>
        </w:rPr>
        <w:t>and it ripped us apart,</w:t>
      </w:r>
    </w:p>
    <w:p>
      <w:r>
        <w:rPr>
          <w:rFonts w:ascii="Arial" w:hAnsi="Arial" w:eastAsia="Arial"/>
          <w:b w:val="0"/>
          <w:sz w:val="22"/>
        </w:rPr>
        <w:t>and oh, how we tore at each other’s souls,</w:t>
      </w:r>
    </w:p>
    <w:p>
      <w:r>
        <w:rPr>
          <w:rFonts w:ascii="Arial" w:hAnsi="Arial" w:eastAsia="Arial"/>
          <w:b w:val="0"/>
          <w:sz w:val="22"/>
        </w:rPr>
        <w:t>how we tore at each other’s souls,</w:t>
      </w:r>
    </w:p>
    <w:p>
      <w:r>
        <w:rPr>
          <w:rFonts w:ascii="Arial" w:hAnsi="Arial" w:eastAsia="Arial"/>
          <w:b w:val="0"/>
          <w:sz w:val="22"/>
        </w:rPr>
        <w:t>until both of us could take no more,</w:t>
      </w:r>
    </w:p>
    <w:p>
      <w:r>
        <w:rPr>
          <w:rFonts w:ascii="Arial" w:hAnsi="Arial" w:eastAsia="Arial"/>
          <w:b w:val="0"/>
          <w:sz w:val="22"/>
        </w:rPr>
        <w:t>and we,</w:t>
      </w:r>
    </w:p>
    <w:p>
      <w:r>
        <w:rPr>
          <w:rFonts w:ascii="Arial" w:hAnsi="Arial" w:eastAsia="Arial"/>
          <w:b w:val="0"/>
          <w:sz w:val="22"/>
        </w:rPr>
        <w:t>we left each other with such anger inside,</w:t>
      </w:r>
    </w:p>
    <w:p>
      <w:r>
        <w:rPr>
          <w:rFonts w:ascii="Arial" w:hAnsi="Arial" w:eastAsia="Arial"/>
          <w:b w:val="0"/>
          <w:sz w:val="22"/>
        </w:rPr>
        <w:t>but now,</w:t>
      </w:r>
    </w:p>
    <w:p>
      <w:r>
        <w:rPr>
          <w:rFonts w:ascii="Arial" w:hAnsi="Arial" w:eastAsia="Arial"/>
          <w:b w:val="0"/>
          <w:sz w:val="22"/>
        </w:rPr>
        <w:t>for me,</w:t>
      </w:r>
    </w:p>
    <w:p>
      <w:r>
        <w:rPr>
          <w:rFonts w:ascii="Arial" w:hAnsi="Arial" w:eastAsia="Arial"/>
          <w:b w:val="0"/>
          <w:sz w:val="22"/>
        </w:rPr>
        <w:t>for me it has died,</w:t>
      </w:r>
    </w:p>
    <w:p>
      <w:r>
        <w:rPr>
          <w:rFonts w:ascii="Arial" w:hAnsi="Arial" w:eastAsia="Arial"/>
          <w:b w:val="0"/>
          <w:sz w:val="22"/>
        </w:rPr>
        <w:t>and I wish I could change things,</w:t>
      </w:r>
    </w:p>
    <w:p>
      <w:r>
        <w:rPr>
          <w:rFonts w:ascii="Arial" w:hAnsi="Arial" w:eastAsia="Arial"/>
          <w:b w:val="0"/>
          <w:sz w:val="22"/>
        </w:rPr>
        <w:t>because I still love you,</w:t>
      </w:r>
    </w:p>
    <w:p>
      <w:r>
        <w:rPr>
          <w:rFonts w:ascii="Arial" w:hAnsi="Arial" w:eastAsia="Arial"/>
          <w:b w:val="0"/>
          <w:sz w:val="22"/>
        </w:rPr>
        <w:t>but whether you still love me,</w:t>
      </w:r>
    </w:p>
    <w:p>
      <w:r>
        <w:rPr>
          <w:rFonts w:ascii="Arial" w:hAnsi="Arial" w:eastAsia="Arial"/>
          <w:b w:val="0"/>
          <w:sz w:val="22"/>
        </w:rPr>
        <w:t>I am not so sure,</w:t>
      </w:r>
    </w:p>
    <w:p>
      <w:r>
        <w:rPr>
          <w:rFonts w:ascii="Arial" w:hAnsi="Arial" w:eastAsia="Arial"/>
          <w:b w:val="0"/>
          <w:sz w:val="22"/>
        </w:rPr>
        <w:t>and time is a healer,</w:t>
      </w:r>
    </w:p>
    <w:p>
      <w:r>
        <w:rPr>
          <w:rFonts w:ascii="Arial" w:hAnsi="Arial" w:eastAsia="Arial"/>
          <w:b w:val="0"/>
          <w:sz w:val="22"/>
        </w:rPr>
        <w:t>but alas, how it pains me to say,</w:t>
      </w:r>
    </w:p>
    <w:p>
      <w:r>
        <w:rPr>
          <w:rFonts w:ascii="Arial" w:hAnsi="Arial" w:eastAsia="Arial"/>
          <w:b w:val="0"/>
          <w:sz w:val="22"/>
        </w:rPr>
        <w:t>what a chance for true happiness we let slip away,</w:t>
      </w:r>
    </w:p>
    <w:p>
      <w:r>
        <w:rPr>
          <w:rFonts w:ascii="Arial" w:hAnsi="Arial" w:eastAsia="Arial"/>
          <w:b w:val="0"/>
          <w:sz w:val="22"/>
        </w:rPr>
        <w:t>and every day,</w:t>
      </w:r>
    </w:p>
    <w:p>
      <w:r>
        <w:rPr>
          <w:rFonts w:ascii="Arial" w:hAnsi="Arial" w:eastAsia="Arial"/>
          <w:b w:val="0"/>
          <w:sz w:val="22"/>
        </w:rPr>
        <w:t>every day I think of it,</w:t>
      </w:r>
    </w:p>
    <w:p>
      <w:r>
        <w:rPr>
          <w:rFonts w:ascii="Arial" w:hAnsi="Arial" w:eastAsia="Arial"/>
          <w:b w:val="0"/>
          <w:sz w:val="22"/>
        </w:rPr>
        <w:t>it is a sad day,</w:t>
      </w:r>
    </w:p>
    <w:p>
      <w:r>
        <w:rPr>
          <w:rFonts w:ascii="Arial" w:hAnsi="Arial" w:eastAsia="Arial"/>
          <w:b w:val="0"/>
          <w:sz w:val="22"/>
        </w:rPr>
        <w:t>a truly sad day,</w:t>
      </w:r>
    </w:p>
    <w:p>
      <w:r>
        <w:rPr>
          <w:rFonts w:ascii="Arial" w:hAnsi="Arial" w:eastAsia="Arial"/>
          <w:b w:val="0"/>
          <w:sz w:val="22"/>
        </w:rPr>
        <w:t>that never from my mind seems to want to go away,</w:t>
      </w:r>
    </w:p>
    <w:p>
      <w:r>
        <w:rPr>
          <w:rFonts w:ascii="Arial" w:hAnsi="Arial" w:eastAsia="Arial"/>
          <w:b w:val="0"/>
          <w:sz w:val="22"/>
        </w:rPr>
        <w:t>and how lonely without you I am,</w:t>
      </w:r>
    </w:p>
    <w:p>
      <w:r>
        <w:rPr>
          <w:rFonts w:ascii="Arial" w:hAnsi="Arial" w:eastAsia="Arial"/>
          <w:b w:val="0"/>
          <w:sz w:val="22"/>
        </w:rPr>
        <w:t>but sadly, probably it will always be that way,</w:t>
      </w:r>
    </w:p>
    <w:p>
      <w:r>
        <w:rPr>
          <w:rFonts w:ascii="Arial" w:hAnsi="Arial" w:eastAsia="Arial"/>
          <w:b w:val="0"/>
          <w:sz w:val="22"/>
        </w:rPr>
        <w:t>and how I rue the day,</w:t>
      </w:r>
    </w:p>
    <w:p>
      <w:r>
        <w:rPr>
          <w:rFonts w:ascii="Arial" w:hAnsi="Arial" w:eastAsia="Arial"/>
          <w:b w:val="0"/>
          <w:sz w:val="22"/>
        </w:rPr>
        <w:t>how I rue the day,</w:t>
      </w:r>
    </w:p>
    <w:p>
      <w:r>
        <w:rPr>
          <w:rFonts w:ascii="Arial" w:hAnsi="Arial" w:eastAsia="Arial"/>
          <w:b w:val="0"/>
          <w:sz w:val="22"/>
        </w:rPr>
        <w:t>when we went our separate ways,</w:t>
      </w:r>
    </w:p>
    <w:p>
      <w:r>
        <w:rPr>
          <w:rFonts w:ascii="Arial" w:hAnsi="Arial" w:eastAsia="Arial"/>
          <w:b w:val="0"/>
          <w:sz w:val="22"/>
        </w:rPr>
        <w:t>and sometimes,</w:t>
      </w:r>
    </w:p>
    <w:p>
      <w:r>
        <w:rPr>
          <w:rFonts w:ascii="Arial" w:hAnsi="Arial" w:eastAsia="Arial"/>
          <w:b w:val="0"/>
          <w:sz w:val="22"/>
        </w:rPr>
        <w:t>sometimes, I cry a tear or two,</w:t>
      </w:r>
    </w:p>
    <w:p>
      <w:r>
        <w:rPr>
          <w:rFonts w:ascii="Arial" w:hAnsi="Arial" w:eastAsia="Arial"/>
          <w:b w:val="0"/>
          <w:sz w:val="22"/>
        </w:rPr>
        <w:t>when I think of you,</w:t>
      </w:r>
    </w:p>
    <w:p>
      <w:r>
        <w:rPr>
          <w:rFonts w:ascii="Arial" w:hAnsi="Arial" w:eastAsia="Arial"/>
          <w:b w:val="0"/>
          <w:sz w:val="22"/>
        </w:rPr>
        <w:t>how blue I feel,</w:t>
      </w:r>
    </w:p>
    <w:p>
      <w:r>
        <w:rPr>
          <w:rFonts w:ascii="Arial" w:hAnsi="Arial" w:eastAsia="Arial"/>
          <w:b w:val="0"/>
          <w:sz w:val="22"/>
        </w:rPr>
        <w:t>how blue,</w:t>
      </w:r>
    </w:p>
    <w:p>
      <w:r>
        <w:rPr>
          <w:rFonts w:ascii="Arial" w:hAnsi="Arial" w:eastAsia="Arial"/>
          <w:b w:val="0"/>
          <w:sz w:val="22"/>
        </w:rPr>
        <w:t>without you,</w:t>
      </w:r>
    </w:p>
    <w:p>
      <w:r>
        <w:rPr>
          <w:rFonts w:ascii="Arial" w:hAnsi="Arial" w:eastAsia="Arial"/>
          <w:b w:val="0"/>
          <w:sz w:val="22"/>
        </w:rPr>
        <w:t>and now there is only melancholy and unhappiness in me,</w:t>
      </w:r>
    </w:p>
    <w:p>
      <w:r>
        <w:rPr>
          <w:rFonts w:ascii="Arial" w:hAnsi="Arial" w:eastAsia="Arial"/>
          <w:b w:val="0"/>
          <w:sz w:val="22"/>
        </w:rPr>
        <w:t>and the day is as black as the night to me,</w:t>
      </w:r>
    </w:p>
    <w:p>
      <w:r>
        <w:rPr>
          <w:rFonts w:ascii="Arial" w:hAnsi="Arial" w:eastAsia="Arial"/>
          <w:b w:val="0"/>
          <w:sz w:val="22"/>
        </w:rPr>
        <w:t>and being alone is truly anathema to me,</w:t>
      </w:r>
    </w:p>
    <w:p>
      <w:r>
        <w:rPr>
          <w:rFonts w:ascii="Arial" w:hAnsi="Arial" w:eastAsia="Arial"/>
          <w:b w:val="0"/>
          <w:sz w:val="22"/>
        </w:rPr>
        <w:t>and though I try to fight it,</w:t>
      </w:r>
    </w:p>
    <w:p>
      <w:r>
        <w:rPr>
          <w:rFonts w:ascii="Arial" w:hAnsi="Arial" w:eastAsia="Arial"/>
          <w:b w:val="0"/>
          <w:sz w:val="22"/>
        </w:rPr>
        <w:t>I try to let them be, these thoughts of misery,</w:t>
      </w:r>
    </w:p>
    <w:p>
      <w:r>
        <w:rPr>
          <w:rFonts w:ascii="Arial" w:hAnsi="Arial" w:eastAsia="Arial"/>
          <w:b w:val="0"/>
          <w:sz w:val="22"/>
        </w:rPr>
        <w:t>these thoughts of misery,</w:t>
      </w:r>
    </w:p>
    <w:p>
      <w:r>
        <w:rPr>
          <w:rFonts w:ascii="Arial" w:hAnsi="Arial" w:eastAsia="Arial"/>
          <w:b w:val="0"/>
          <w:sz w:val="22"/>
        </w:rPr>
        <w:t>and, for another chance at happiness,</w:t>
      </w:r>
    </w:p>
    <w:p>
      <w:r>
        <w:rPr>
          <w:rFonts w:ascii="Arial" w:hAnsi="Arial" w:eastAsia="Arial"/>
          <w:b w:val="0"/>
          <w:sz w:val="22"/>
        </w:rPr>
        <w:t>oh, what I wouldn't give to be held again,</w:t>
      </w:r>
    </w:p>
    <w:p>
      <w:r>
        <w:rPr>
          <w:rFonts w:ascii="Arial" w:hAnsi="Arial" w:eastAsia="Arial"/>
          <w:b w:val="0"/>
          <w:sz w:val="22"/>
        </w:rPr>
        <w:t>and kissed by someone that I love,</w:t>
      </w:r>
    </w:p>
    <w:p>
      <w:r>
        <w:rPr>
          <w:rFonts w:ascii="Arial" w:hAnsi="Arial" w:eastAsia="Arial"/>
          <w:b w:val="0"/>
          <w:sz w:val="22"/>
        </w:rPr>
        <w:t>because how lonely and desolate without love life it is,</w:t>
      </w:r>
    </w:p>
    <w:p>
      <w:r>
        <w:rPr>
          <w:rFonts w:ascii="Arial" w:hAnsi="Arial" w:eastAsia="Arial"/>
          <w:b w:val="0"/>
          <w:sz w:val="22"/>
        </w:rPr>
        <w:t>how lonely and desolate without love, life it is.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