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Maybe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Who will be left upon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a sudden disaster came upon us?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I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we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it will be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we may be lucky,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our medicines save all of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we will save no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shall see what shall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who knows the certainty,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truly knows,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chances of the decimation,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eradication of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some unknown force that in its malevolent course,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overpowers us despite our advanced science,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medicine and technology.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maybe I will be left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we will be, maybe it will be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it will be all of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no one will be left unscathed,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shall see what shall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if we are facing destruction,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will we face the destruction of humanity?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will we?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we be surprised with floods of tears in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will we in our hearts have great misery?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will we be too drunk too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too drunk for despair,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knows, who knows,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suppose, only nature knows,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nature, of nature we should take more care.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