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Marches on</w:t>
      </w:r>
    </w:p>
    <w:p/>
    <w:p>
      <w:r>
        <w:rPr>
          <w:rFonts w:ascii="Arial" w:hAnsi="Arial" w:eastAsia="Arial"/>
          <w:b w:val="0"/>
          <w:sz w:val="22"/>
        </w:rPr>
        <w:t>This country it marches on,</w:t>
      </w:r>
    </w:p>
    <w:p>
      <w:r>
        <w:rPr>
          <w:rFonts w:ascii="Arial" w:hAnsi="Arial" w:eastAsia="Arial"/>
          <w:b w:val="0"/>
          <w:sz w:val="22"/>
        </w:rPr>
        <w:t>through the thick and the thin in a world gone wrong,</w:t>
      </w:r>
    </w:p>
    <w:p>
      <w:r>
        <w:rPr>
          <w:rFonts w:ascii="Arial" w:hAnsi="Arial" w:eastAsia="Arial"/>
          <w:b w:val="0"/>
          <w:sz w:val="22"/>
        </w:rPr>
        <w:t>this country it marches on in the history of our times,</w:t>
      </w:r>
    </w:p>
    <w:p>
      <w:r>
        <w:rPr>
          <w:rFonts w:ascii="Arial" w:hAnsi="Arial" w:eastAsia="Arial"/>
          <w:b w:val="0"/>
          <w:sz w:val="22"/>
        </w:rPr>
        <w:t>improving and improving with education,</w:t>
      </w:r>
    </w:p>
    <w:p>
      <w:r>
        <w:rPr>
          <w:rFonts w:ascii="Arial" w:hAnsi="Arial" w:eastAsia="Arial"/>
          <w:b w:val="0"/>
          <w:sz w:val="22"/>
        </w:rPr>
        <w:t>moving from out of the darkness into the light,</w:t>
      </w:r>
    </w:p>
    <w:p>
      <w:r>
        <w:rPr>
          <w:rFonts w:ascii="Arial" w:hAnsi="Arial" w:eastAsia="Arial"/>
          <w:b w:val="0"/>
          <w:sz w:val="22"/>
        </w:rPr>
        <w:t>moving through disasters and tragedies,</w:t>
      </w:r>
    </w:p>
    <w:p>
      <w:r>
        <w:rPr>
          <w:rFonts w:ascii="Arial" w:hAnsi="Arial" w:eastAsia="Arial"/>
          <w:b w:val="0"/>
          <w:sz w:val="22"/>
        </w:rPr>
        <w:t>and with our democracy and with good intent,</w:t>
      </w:r>
    </w:p>
    <w:p>
      <w:r>
        <w:rPr>
          <w:rFonts w:ascii="Arial" w:hAnsi="Arial" w:eastAsia="Arial"/>
          <w:b w:val="0"/>
          <w:sz w:val="22"/>
        </w:rPr>
        <w:t>we try to improve and achieve success and happiness,</w:t>
      </w:r>
    </w:p>
    <w:p>
      <w:r>
        <w:rPr>
          <w:rFonts w:ascii="Arial" w:hAnsi="Arial" w:eastAsia="Arial"/>
          <w:b w:val="0"/>
          <w:sz w:val="22"/>
        </w:rPr>
        <w:t>and to achieve it, we will fight, and we will fight,</w:t>
      </w:r>
    </w:p>
    <w:p>
      <w:r>
        <w:rPr>
          <w:rFonts w:ascii="Arial" w:hAnsi="Arial" w:eastAsia="Arial"/>
          <w:b w:val="0"/>
          <w:sz w:val="22"/>
        </w:rPr>
        <w:t>and we will never surrender until our last breath,</w:t>
      </w:r>
    </w:p>
    <w:p>
      <w:r>
        <w:rPr>
          <w:rFonts w:ascii="Arial" w:hAnsi="Arial" w:eastAsia="Arial"/>
          <w:b w:val="0"/>
          <w:sz w:val="22"/>
        </w:rPr>
        <w:t>and we will listen, and we will learn,</w:t>
      </w:r>
    </w:p>
    <w:p>
      <w:r>
        <w:rPr>
          <w:rFonts w:ascii="Arial" w:hAnsi="Arial" w:eastAsia="Arial"/>
          <w:b w:val="0"/>
          <w:sz w:val="22"/>
        </w:rPr>
        <w:t>and we are open to suggestions for we are free,</w:t>
      </w:r>
    </w:p>
    <w:p>
      <w:r>
        <w:rPr>
          <w:rFonts w:ascii="Arial" w:hAnsi="Arial" w:eastAsia="Arial"/>
          <w:b w:val="0"/>
          <w:sz w:val="22"/>
        </w:rPr>
        <w:t>we are free to complain, and we are free to choose,</w:t>
      </w:r>
    </w:p>
    <w:p>
      <w:r>
        <w:rPr>
          <w:rFonts w:ascii="Arial" w:hAnsi="Arial" w:eastAsia="Arial"/>
          <w:b w:val="0"/>
          <w:sz w:val="22"/>
        </w:rPr>
        <w:t>and we are free to vote,</w:t>
      </w:r>
    </w:p>
    <w:p>
      <w:r>
        <w:rPr>
          <w:rFonts w:ascii="Arial" w:hAnsi="Arial" w:eastAsia="Arial"/>
          <w:b w:val="0"/>
          <w:sz w:val="22"/>
        </w:rPr>
        <w:t>and we are free to live as we please,</w:t>
      </w:r>
    </w:p>
    <w:p>
      <w:r>
        <w:rPr>
          <w:rFonts w:ascii="Arial" w:hAnsi="Arial" w:eastAsia="Arial"/>
          <w:b w:val="0"/>
          <w:sz w:val="22"/>
        </w:rPr>
        <w:t>for we live in a civilised society,</w:t>
      </w:r>
    </w:p>
    <w:p>
      <w:r>
        <w:rPr>
          <w:rFonts w:ascii="Arial" w:hAnsi="Arial" w:eastAsia="Arial"/>
          <w:b w:val="0"/>
          <w:sz w:val="22"/>
        </w:rPr>
        <w:t>and we are lucky that democracy,</w:t>
      </w:r>
    </w:p>
    <w:p>
      <w:r>
        <w:rPr>
          <w:rFonts w:ascii="Arial" w:hAnsi="Arial" w:eastAsia="Arial"/>
          <w:b w:val="0"/>
          <w:sz w:val="22"/>
        </w:rPr>
        <w:t>is given to us at birth,</w:t>
      </w:r>
    </w:p>
    <w:p>
      <w:r>
        <w:rPr>
          <w:rFonts w:ascii="Arial" w:hAnsi="Arial" w:eastAsia="Arial"/>
          <w:b w:val="0"/>
          <w:sz w:val="22"/>
        </w:rPr>
        <w:t>and it is our right which is as it should be.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