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Many</w:t>
      </w:r>
    </w:p>
    <w:p/>
    <w:p>
      <w:r>
        <w:rPr>
          <w:rFonts w:ascii="Arial" w:hAnsi="Arial" w:eastAsia="Arial"/>
          <w:b w:val="0"/>
          <w:sz w:val="22"/>
        </w:rPr>
        <w:t>Many,</w:t>
      </w:r>
    </w:p>
    <w:p>
      <w:r>
        <w:rPr>
          <w:rFonts w:ascii="Arial" w:hAnsi="Arial" w:eastAsia="Arial"/>
          <w:b w:val="0"/>
          <w:sz w:val="22"/>
        </w:rPr>
        <w:t>any,</w:t>
      </w:r>
    </w:p>
    <w:p>
      <w:r>
        <w:rPr>
          <w:rFonts w:ascii="Arial" w:hAnsi="Arial" w:eastAsia="Arial"/>
          <w:b w:val="0"/>
          <w:sz w:val="22"/>
        </w:rPr>
        <w:t>flowers will do,</w:t>
      </w:r>
    </w:p>
    <w:p>
      <w:r>
        <w:rPr>
          <w:rFonts w:ascii="Arial" w:hAnsi="Arial" w:eastAsia="Arial"/>
          <w:b w:val="0"/>
          <w:sz w:val="22"/>
        </w:rPr>
        <w:t>ten yellow,</w:t>
      </w:r>
    </w:p>
    <w:p>
      <w:r>
        <w:rPr>
          <w:rFonts w:ascii="Arial" w:hAnsi="Arial" w:eastAsia="Arial"/>
          <w:b w:val="0"/>
          <w:sz w:val="22"/>
        </w:rPr>
        <w:t>ten red,</w:t>
      </w:r>
    </w:p>
    <w:p>
      <w:r>
        <w:rPr>
          <w:rFonts w:ascii="Arial" w:hAnsi="Arial" w:eastAsia="Arial"/>
          <w:b w:val="0"/>
          <w:sz w:val="22"/>
        </w:rPr>
        <w:t>ten blue,</w:t>
      </w:r>
    </w:p>
    <w:p>
      <w:r>
        <w:rPr>
          <w:rFonts w:ascii="Arial" w:hAnsi="Arial" w:eastAsia="Arial"/>
          <w:b w:val="0"/>
          <w:sz w:val="22"/>
        </w:rPr>
        <w:t>yes, about flowers I really haven't got a clue,</w:t>
      </w:r>
    </w:p>
    <w:p>
      <w:r>
        <w:rPr>
          <w:rFonts w:ascii="Arial" w:hAnsi="Arial" w:eastAsia="Arial"/>
          <w:b w:val="0"/>
          <w:sz w:val="22"/>
        </w:rPr>
        <w:t>I really haven't got a clue,</w:t>
      </w:r>
    </w:p>
    <w:p>
      <w:r>
        <w:rPr>
          <w:rFonts w:ascii="Arial" w:hAnsi="Arial" w:eastAsia="Arial"/>
          <w:b w:val="0"/>
          <w:sz w:val="22"/>
        </w:rPr>
        <w:t>but for you, they are your favourites, and they will do,</w:t>
      </w:r>
    </w:p>
    <w:p>
      <w:r>
        <w:rPr>
          <w:rFonts w:ascii="Arial" w:hAnsi="Arial" w:eastAsia="Arial"/>
          <w:b w:val="0"/>
          <w:sz w:val="22"/>
        </w:rPr>
        <w:t>but they are not as beautiful as you,</w:t>
      </w:r>
    </w:p>
    <w:p>
      <w:r>
        <w:rPr>
          <w:rFonts w:ascii="Arial" w:hAnsi="Arial" w:eastAsia="Arial"/>
          <w:b w:val="0"/>
          <w:sz w:val="22"/>
        </w:rPr>
        <w:t>not as beautiful as you,</w:t>
      </w:r>
    </w:p>
    <w:p>
      <w:r>
        <w:rPr>
          <w:rFonts w:ascii="Arial" w:hAnsi="Arial" w:eastAsia="Arial"/>
          <w:b w:val="0"/>
          <w:sz w:val="22"/>
        </w:rPr>
        <w:t>but they will make you smile as they usually do,</w:t>
      </w:r>
    </w:p>
    <w:p>
      <w:r>
        <w:rPr>
          <w:rFonts w:ascii="Arial" w:hAnsi="Arial" w:eastAsia="Arial"/>
          <w:b w:val="0"/>
          <w:sz w:val="22"/>
        </w:rPr>
        <w:t>but the colour of your eyes,</w:t>
      </w:r>
    </w:p>
    <w:p>
      <w:r>
        <w:rPr>
          <w:rFonts w:ascii="Arial" w:hAnsi="Arial" w:eastAsia="Arial"/>
          <w:b w:val="0"/>
          <w:sz w:val="22"/>
        </w:rPr>
        <w:t>they are more beautiful to me,</w:t>
      </w:r>
    </w:p>
    <w:p>
      <w:r>
        <w:rPr>
          <w:rFonts w:ascii="Arial" w:hAnsi="Arial" w:eastAsia="Arial"/>
          <w:b w:val="0"/>
          <w:sz w:val="22"/>
        </w:rPr>
        <w:t>despite the flower’s beauty,</w:t>
      </w:r>
    </w:p>
    <w:p>
      <w:r>
        <w:rPr>
          <w:rFonts w:ascii="Arial" w:hAnsi="Arial" w:eastAsia="Arial"/>
          <w:b w:val="0"/>
          <w:sz w:val="22"/>
        </w:rPr>
        <w:t>oh, how you enchant me,</w:t>
      </w:r>
    </w:p>
    <w:p>
      <w:r>
        <w:rPr>
          <w:rFonts w:ascii="Arial" w:hAnsi="Arial" w:eastAsia="Arial"/>
          <w:b w:val="0"/>
          <w:sz w:val="22"/>
        </w:rPr>
        <w:t>and how elegantly and majestically you lift up my spirits,</w:t>
      </w:r>
    </w:p>
    <w:p>
      <w:r>
        <w:rPr>
          <w:rFonts w:ascii="Arial" w:hAnsi="Arial" w:eastAsia="Arial"/>
          <w:b w:val="0"/>
          <w:sz w:val="22"/>
        </w:rPr>
        <w:t>as only an Angel can do,</w:t>
      </w:r>
    </w:p>
    <w:p>
      <w:r>
        <w:rPr>
          <w:rFonts w:ascii="Arial" w:hAnsi="Arial" w:eastAsia="Arial"/>
          <w:b w:val="0"/>
          <w:sz w:val="22"/>
        </w:rPr>
        <w:t>ten yellow,</w:t>
      </w:r>
    </w:p>
    <w:p>
      <w:r>
        <w:rPr>
          <w:rFonts w:ascii="Arial" w:hAnsi="Arial" w:eastAsia="Arial"/>
          <w:b w:val="0"/>
          <w:sz w:val="22"/>
        </w:rPr>
        <w:t>ten red,</w:t>
      </w:r>
    </w:p>
    <w:p>
      <w:r>
        <w:rPr>
          <w:rFonts w:ascii="Arial" w:hAnsi="Arial" w:eastAsia="Arial"/>
          <w:b w:val="0"/>
          <w:sz w:val="22"/>
        </w:rPr>
        <w:t>ten blue,</w:t>
      </w:r>
    </w:p>
    <w:p>
      <w:r>
        <w:rPr>
          <w:rFonts w:ascii="Arial" w:hAnsi="Arial" w:eastAsia="Arial"/>
          <w:b w:val="0"/>
          <w:sz w:val="22"/>
        </w:rPr>
        <w:t>and a hundred kisses from me to you,</w:t>
      </w:r>
    </w:p>
    <w:p>
      <w:r>
        <w:rPr>
          <w:rFonts w:ascii="Arial" w:hAnsi="Arial" w:eastAsia="Arial"/>
          <w:b w:val="0"/>
          <w:sz w:val="22"/>
        </w:rPr>
        <w:t>a hundred kisses from me to you,</w:t>
      </w:r>
    </w:p>
    <w:p>
      <w:r>
        <w:rPr>
          <w:rFonts w:ascii="Arial" w:hAnsi="Arial" w:eastAsia="Arial"/>
          <w:b w:val="0"/>
          <w:sz w:val="22"/>
        </w:rPr>
        <w:t>and how glorious they will be,</w:t>
      </w:r>
    </w:p>
    <w:p>
      <w:r>
        <w:rPr>
          <w:rFonts w:ascii="Arial" w:hAnsi="Arial" w:eastAsia="Arial"/>
          <w:b w:val="0"/>
          <w:sz w:val="22"/>
        </w:rPr>
        <w:t>as you wrap your arms around me,</w:t>
      </w:r>
    </w:p>
    <w:p>
      <w:r>
        <w:rPr>
          <w:rFonts w:ascii="Arial" w:hAnsi="Arial" w:eastAsia="Arial"/>
          <w:b w:val="0"/>
          <w:sz w:val="22"/>
        </w:rPr>
        <w:t>and you hold me so tenderly,</w:t>
      </w:r>
    </w:p>
    <w:p>
      <w:r>
        <w:rPr>
          <w:rFonts w:ascii="Arial" w:hAnsi="Arial" w:eastAsia="Arial"/>
          <w:b w:val="0"/>
          <w:sz w:val="22"/>
        </w:rPr>
        <w:t>and you look at me with those eyes so wide,</w:t>
      </w:r>
    </w:p>
    <w:p>
      <w:r>
        <w:rPr>
          <w:rFonts w:ascii="Arial" w:hAnsi="Arial" w:eastAsia="Arial"/>
          <w:b w:val="0"/>
          <w:sz w:val="22"/>
        </w:rPr>
        <w:t>in the summer light, oh, how glorious are your delights,</w:t>
      </w:r>
    </w:p>
    <w:p>
      <w:r>
        <w:rPr>
          <w:rFonts w:ascii="Arial" w:hAnsi="Arial" w:eastAsia="Arial"/>
          <w:b w:val="0"/>
          <w:sz w:val="22"/>
        </w:rPr>
        <w:t>both day and night,</w:t>
      </w:r>
    </w:p>
    <w:p>
      <w:r>
        <w:rPr>
          <w:rFonts w:ascii="Arial" w:hAnsi="Arial" w:eastAsia="Arial"/>
          <w:b w:val="0"/>
          <w:sz w:val="22"/>
        </w:rPr>
        <w:t>and time,</w:t>
      </w:r>
    </w:p>
    <w:p>
      <w:r>
        <w:rPr>
          <w:rFonts w:ascii="Arial" w:hAnsi="Arial" w:eastAsia="Arial"/>
          <w:b w:val="0"/>
          <w:sz w:val="22"/>
        </w:rPr>
        <w:t>time, I pay it no mind,</w:t>
      </w:r>
    </w:p>
    <w:p>
      <w:r>
        <w:rPr>
          <w:rFonts w:ascii="Arial" w:hAnsi="Arial" w:eastAsia="Arial"/>
          <w:b w:val="0"/>
          <w:sz w:val="22"/>
        </w:rPr>
        <w:t>as I look at beautiful you,</w:t>
      </w:r>
    </w:p>
    <w:p>
      <w:r>
        <w:rPr>
          <w:rFonts w:ascii="Arial" w:hAnsi="Arial" w:eastAsia="Arial"/>
          <w:b w:val="0"/>
          <w:sz w:val="22"/>
        </w:rPr>
        <w:t>because how you beguile me and distract me,</w:t>
      </w:r>
    </w:p>
    <w:p>
      <w:r>
        <w:rPr>
          <w:rFonts w:ascii="Arial" w:hAnsi="Arial" w:eastAsia="Arial"/>
          <w:b w:val="0"/>
          <w:sz w:val="22"/>
        </w:rPr>
        <w:t>and how heavenly your scent it is as it washes over me,</w:t>
      </w:r>
    </w:p>
    <w:p>
      <w:r>
        <w:rPr>
          <w:rFonts w:ascii="Arial" w:hAnsi="Arial" w:eastAsia="Arial"/>
          <w:b w:val="0"/>
          <w:sz w:val="22"/>
        </w:rPr>
        <w:t>as you hold me so close,</w:t>
      </w:r>
    </w:p>
    <w:p>
      <w:r>
        <w:rPr>
          <w:rFonts w:ascii="Arial" w:hAnsi="Arial" w:eastAsia="Arial"/>
          <w:b w:val="0"/>
          <w:sz w:val="22"/>
        </w:rPr>
        <w:t>in the stars and in the moonlight,</w:t>
      </w:r>
    </w:p>
    <w:p>
      <w:r>
        <w:rPr>
          <w:rFonts w:ascii="Arial" w:hAnsi="Arial" w:eastAsia="Arial"/>
          <w:b w:val="0"/>
          <w:sz w:val="22"/>
        </w:rPr>
        <w:t>but you are more beautiful than they,</w:t>
      </w:r>
    </w:p>
    <w:p>
      <w:r>
        <w:rPr>
          <w:rFonts w:ascii="Arial" w:hAnsi="Arial" w:eastAsia="Arial"/>
          <w:b w:val="0"/>
          <w:sz w:val="22"/>
        </w:rPr>
        <w:t>oh, what a night,</w:t>
      </w:r>
    </w:p>
    <w:p>
      <w:r>
        <w:rPr>
          <w:rFonts w:ascii="Arial" w:hAnsi="Arial" w:eastAsia="Arial"/>
          <w:b w:val="0"/>
          <w:sz w:val="22"/>
        </w:rPr>
        <w:t>as the moon bathes itself upon heavenly you,</w:t>
      </w:r>
    </w:p>
    <w:p>
      <w:r>
        <w:rPr>
          <w:rFonts w:ascii="Arial" w:hAnsi="Arial" w:eastAsia="Arial"/>
          <w:b w:val="0"/>
          <w:sz w:val="22"/>
        </w:rPr>
        <w:t>heavenly you,</w:t>
      </w:r>
    </w:p>
    <w:p>
      <w:r>
        <w:rPr>
          <w:rFonts w:ascii="Arial" w:hAnsi="Arial" w:eastAsia="Arial"/>
          <w:b w:val="0"/>
          <w:sz w:val="22"/>
        </w:rPr>
        <w:t>and as I gaze at you,</w:t>
      </w:r>
    </w:p>
    <w:p>
      <w:r>
        <w:rPr>
          <w:rFonts w:ascii="Arial" w:hAnsi="Arial" w:eastAsia="Arial"/>
          <w:b w:val="0"/>
          <w:sz w:val="22"/>
        </w:rPr>
        <w:t>I fall deeper in love with you,</w:t>
      </w:r>
    </w:p>
    <w:p>
      <w:r>
        <w:rPr>
          <w:rFonts w:ascii="Arial" w:hAnsi="Arial" w:eastAsia="Arial"/>
          <w:b w:val="0"/>
          <w:sz w:val="22"/>
        </w:rPr>
        <w:t>for you are like an ocean to me,</w:t>
      </w:r>
    </w:p>
    <w:p>
      <w:r>
        <w:rPr>
          <w:rFonts w:ascii="Arial" w:hAnsi="Arial" w:eastAsia="Arial"/>
          <w:b w:val="0"/>
          <w:sz w:val="22"/>
        </w:rPr>
        <w:t>and I float as if upon a cloud with you,</w:t>
      </w:r>
    </w:p>
    <w:p>
      <w:r>
        <w:rPr>
          <w:rFonts w:ascii="Arial" w:hAnsi="Arial" w:eastAsia="Arial"/>
          <w:b w:val="0"/>
          <w:sz w:val="22"/>
        </w:rPr>
        <w:t>and you hold in your hands those flowers,</w:t>
      </w:r>
    </w:p>
    <w:p>
      <w:r>
        <w:rPr>
          <w:rFonts w:ascii="Arial" w:hAnsi="Arial" w:eastAsia="Arial"/>
          <w:b w:val="0"/>
          <w:sz w:val="22"/>
        </w:rPr>
        <w:t>ten yellow,</w:t>
      </w:r>
    </w:p>
    <w:p>
      <w:r>
        <w:rPr>
          <w:rFonts w:ascii="Arial" w:hAnsi="Arial" w:eastAsia="Arial"/>
          <w:b w:val="0"/>
          <w:sz w:val="22"/>
        </w:rPr>
        <w:t>ten red,</w:t>
      </w:r>
    </w:p>
    <w:p>
      <w:r>
        <w:rPr>
          <w:rFonts w:ascii="Arial" w:hAnsi="Arial" w:eastAsia="Arial"/>
          <w:b w:val="0"/>
          <w:sz w:val="22"/>
        </w:rPr>
        <w:t>ten blue,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with every second,</w:t>
      </w:r>
    </w:p>
    <w:p>
      <w:r>
        <w:rPr>
          <w:rFonts w:ascii="Arial" w:hAnsi="Arial" w:eastAsia="Arial"/>
          <w:b w:val="0"/>
          <w:sz w:val="22"/>
        </w:rPr>
        <w:t>you grow more beautiful,</w:t>
      </w:r>
    </w:p>
    <w:p>
      <w:r>
        <w:rPr>
          <w:rFonts w:ascii="Arial" w:hAnsi="Arial" w:eastAsia="Arial"/>
          <w:b w:val="0"/>
          <w:sz w:val="22"/>
        </w:rPr>
        <w:t>and your smile it grows a mile,</w:t>
      </w:r>
    </w:p>
    <w:p>
      <w:r>
        <w:rPr>
          <w:rFonts w:ascii="Arial" w:hAnsi="Arial" w:eastAsia="Arial"/>
          <w:b w:val="0"/>
          <w:sz w:val="22"/>
        </w:rPr>
        <w:t>as you see the ring I pull out from my pocket,</w:t>
      </w:r>
    </w:p>
    <w:p>
      <w:r>
        <w:rPr>
          <w:rFonts w:ascii="Arial" w:hAnsi="Arial" w:eastAsia="Arial"/>
          <w:b w:val="0"/>
          <w:sz w:val="22"/>
        </w:rPr>
        <w:t>and as I get on my knees,</w:t>
      </w:r>
    </w:p>
    <w:p>
      <w:r>
        <w:rPr>
          <w:rFonts w:ascii="Arial" w:hAnsi="Arial" w:eastAsia="Arial"/>
          <w:b w:val="0"/>
          <w:sz w:val="22"/>
        </w:rPr>
        <w:t>and propose to you,</w:t>
      </w:r>
    </w:p>
    <w:p>
      <w:r>
        <w:rPr>
          <w:rFonts w:ascii="Arial" w:hAnsi="Arial" w:eastAsia="Arial"/>
          <w:b w:val="0"/>
          <w:sz w:val="22"/>
        </w:rPr>
        <w:t>and I ask you to marry me,</w:t>
      </w:r>
    </w:p>
    <w:p>
      <w:r>
        <w:rPr>
          <w:rFonts w:ascii="Arial" w:hAnsi="Arial" w:eastAsia="Arial"/>
          <w:b w:val="0"/>
          <w:sz w:val="22"/>
        </w:rPr>
        <w:t>a tear rolls down your cheek,</w:t>
      </w:r>
    </w:p>
    <w:p>
      <w:r>
        <w:rPr>
          <w:rFonts w:ascii="Arial" w:hAnsi="Arial" w:eastAsia="Arial"/>
          <w:b w:val="0"/>
          <w:sz w:val="22"/>
        </w:rPr>
        <w:t>and one down mine,</w:t>
      </w:r>
    </w:p>
    <w:p>
      <w:r>
        <w:rPr>
          <w:rFonts w:ascii="Arial" w:hAnsi="Arial" w:eastAsia="Arial"/>
          <w:b w:val="0"/>
          <w:sz w:val="22"/>
        </w:rPr>
        <w:t>and it is like slow motion,</w:t>
      </w:r>
    </w:p>
    <w:p>
      <w:r>
        <w:rPr>
          <w:rFonts w:ascii="Arial" w:hAnsi="Arial" w:eastAsia="Arial"/>
          <w:b w:val="0"/>
          <w:sz w:val="22"/>
        </w:rPr>
        <w:t>and it as if every second is like valentines,</w:t>
      </w:r>
    </w:p>
    <w:p>
      <w:r>
        <w:rPr>
          <w:rFonts w:ascii="Arial" w:hAnsi="Arial" w:eastAsia="Arial"/>
          <w:b w:val="0"/>
          <w:sz w:val="22"/>
        </w:rPr>
        <w:t>valentine’s day,</w:t>
      </w:r>
    </w:p>
    <w:p>
      <w:r>
        <w:rPr>
          <w:rFonts w:ascii="Arial" w:hAnsi="Arial" w:eastAsia="Arial"/>
          <w:b w:val="0"/>
          <w:sz w:val="22"/>
        </w:rPr>
        <w:t>all rolled into one,</w:t>
      </w:r>
    </w:p>
    <w:p>
      <w:r>
        <w:rPr>
          <w:rFonts w:ascii="Arial" w:hAnsi="Arial" w:eastAsia="Arial"/>
          <w:b w:val="0"/>
          <w:sz w:val="22"/>
        </w:rPr>
        <w:t>and when you say yes,</w:t>
      </w:r>
    </w:p>
    <w:p>
      <w:r>
        <w:rPr>
          <w:rFonts w:ascii="Arial" w:hAnsi="Arial" w:eastAsia="Arial"/>
          <w:b w:val="0"/>
          <w:sz w:val="22"/>
        </w:rPr>
        <w:t>it is as if all the stars and the sun,</w:t>
      </w:r>
    </w:p>
    <w:p>
      <w:r>
        <w:rPr>
          <w:rFonts w:ascii="Arial" w:hAnsi="Arial" w:eastAsia="Arial"/>
          <w:b w:val="0"/>
          <w:sz w:val="22"/>
        </w:rPr>
        <w:t>they are inside me,</w:t>
      </w:r>
    </w:p>
    <w:p>
      <w:r>
        <w:rPr>
          <w:rFonts w:ascii="Arial" w:hAnsi="Arial" w:eastAsia="Arial"/>
          <w:b w:val="0"/>
          <w:sz w:val="22"/>
        </w:rPr>
        <w:t>and it as if all the fireworks in the world are exploding,</w:t>
      </w:r>
    </w:p>
    <w:p>
      <w:r>
        <w:rPr>
          <w:rFonts w:ascii="Arial" w:hAnsi="Arial" w:eastAsia="Arial"/>
          <w:b w:val="0"/>
          <w:sz w:val="22"/>
        </w:rPr>
        <w:t>as we look at each other and cry tears of joy,</w:t>
      </w:r>
    </w:p>
    <w:p>
      <w:r>
        <w:rPr>
          <w:rFonts w:ascii="Arial" w:hAnsi="Arial" w:eastAsia="Arial"/>
          <w:b w:val="0"/>
          <w:sz w:val="22"/>
        </w:rPr>
        <w:t>tears of joy and with emotions are overcome.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