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Man on a mission</w:t>
      </w:r>
    </w:p>
    <w:p/>
    <w:p>
      <w:r>
        <w:rPr>
          <w:rFonts w:ascii="Arial" w:hAnsi="Arial" w:eastAsia="Arial"/>
          <w:b w:val="0"/>
          <w:sz w:val="22"/>
        </w:rPr>
        <w:t>A dark night in Futura,</w:t>
      </w:r>
    </w:p>
    <w:p>
      <w:r>
        <w:rPr>
          <w:rFonts w:ascii="Arial" w:hAnsi="Arial" w:eastAsia="Arial"/>
          <w:b w:val="0"/>
          <w:sz w:val="22"/>
        </w:rPr>
        <w:t>in the seediest part of town,</w:t>
      </w:r>
    </w:p>
    <w:p>
      <w:r>
        <w:rPr>
          <w:rFonts w:ascii="Arial" w:hAnsi="Arial" w:eastAsia="Arial"/>
          <w:b w:val="0"/>
          <w:sz w:val="22"/>
        </w:rPr>
        <w:t>a place where even the birds commit suicide,</w:t>
      </w:r>
    </w:p>
    <w:p>
      <w:r>
        <w:rPr>
          <w:rFonts w:ascii="Arial" w:hAnsi="Arial" w:eastAsia="Arial"/>
          <w:b w:val="0"/>
          <w:sz w:val="22"/>
        </w:rPr>
        <w:t>a dark night in Futura with a plot in mind,</w:t>
      </w:r>
    </w:p>
    <w:p>
      <w:r>
        <w:rPr>
          <w:rFonts w:ascii="Arial" w:hAnsi="Arial" w:eastAsia="Arial"/>
          <w:b w:val="0"/>
          <w:sz w:val="22"/>
        </w:rPr>
        <w:t>a man sneaking through the shadows,</w:t>
      </w:r>
    </w:p>
    <w:p>
      <w:r>
        <w:rPr>
          <w:rFonts w:ascii="Arial" w:hAnsi="Arial" w:eastAsia="Arial"/>
          <w:b w:val="0"/>
          <w:sz w:val="22"/>
        </w:rPr>
        <w:t>in the mazes of the city,</w:t>
      </w:r>
    </w:p>
    <w:p>
      <w:r>
        <w:rPr>
          <w:rFonts w:ascii="Arial" w:hAnsi="Arial" w:eastAsia="Arial"/>
          <w:b w:val="0"/>
          <w:sz w:val="22"/>
        </w:rPr>
        <w:t>the toxic gas filled smoggy streets,</w:t>
      </w:r>
    </w:p>
    <w:p>
      <w:r>
        <w:rPr>
          <w:rFonts w:ascii="Arial" w:hAnsi="Arial" w:eastAsia="Arial"/>
          <w:b w:val="0"/>
          <w:sz w:val="22"/>
        </w:rPr>
        <w:t>almost oxygen less,</w:t>
      </w:r>
    </w:p>
    <w:p>
      <w:r>
        <w:rPr>
          <w:rFonts w:ascii="Arial" w:hAnsi="Arial" w:eastAsia="Arial"/>
          <w:b w:val="0"/>
          <w:sz w:val="22"/>
        </w:rPr>
        <w:t>a place with terrible acrid toxicity,</w:t>
      </w:r>
    </w:p>
    <w:p>
      <w:r>
        <w:rPr>
          <w:rFonts w:ascii="Arial" w:hAnsi="Arial" w:eastAsia="Arial"/>
          <w:b w:val="0"/>
          <w:sz w:val="22"/>
        </w:rPr>
        <w:t>that if you don't wear a mask you will surely go blind,</w:t>
      </w:r>
    </w:p>
    <w:p>
      <w:r>
        <w:rPr>
          <w:rFonts w:ascii="Arial" w:hAnsi="Arial" w:eastAsia="Arial"/>
          <w:b w:val="0"/>
          <w:sz w:val="22"/>
        </w:rPr>
        <w:t>yes, a dark night in Futura,</w:t>
      </w:r>
    </w:p>
    <w:p>
      <w:r>
        <w:rPr>
          <w:rFonts w:ascii="Arial" w:hAnsi="Arial" w:eastAsia="Arial"/>
          <w:b w:val="0"/>
          <w:sz w:val="22"/>
        </w:rPr>
        <w:t>a man with plans, a man with plans and scams,</w:t>
      </w:r>
    </w:p>
    <w:p>
      <w:r>
        <w:rPr>
          <w:rFonts w:ascii="Arial" w:hAnsi="Arial" w:eastAsia="Arial"/>
          <w:b w:val="0"/>
          <w:sz w:val="22"/>
        </w:rPr>
        <w:t>plans for nuclear fission, and plans for a nuclear missile,</w:t>
      </w:r>
    </w:p>
    <w:p>
      <w:r>
        <w:rPr>
          <w:rFonts w:ascii="Arial" w:hAnsi="Arial" w:eastAsia="Arial"/>
          <w:b w:val="0"/>
          <w:sz w:val="22"/>
        </w:rPr>
        <w:t>a man on a mission, a man with a suitcase,</w:t>
      </w:r>
    </w:p>
    <w:p>
      <w:r>
        <w:rPr>
          <w:rFonts w:ascii="Arial" w:hAnsi="Arial" w:eastAsia="Arial"/>
          <w:b w:val="0"/>
          <w:sz w:val="22"/>
        </w:rPr>
        <w:t>racing away down the alleyways,</w:t>
      </w:r>
    </w:p>
    <w:p>
      <w:r>
        <w:rPr>
          <w:rFonts w:ascii="Arial" w:hAnsi="Arial" w:eastAsia="Arial"/>
          <w:b w:val="0"/>
          <w:sz w:val="22"/>
        </w:rPr>
        <w:t>walking through the slime and the grime,</w:t>
      </w:r>
    </w:p>
    <w:p>
      <w:r>
        <w:rPr>
          <w:rFonts w:ascii="Arial" w:hAnsi="Arial" w:eastAsia="Arial"/>
          <w:b w:val="0"/>
          <w:sz w:val="22"/>
        </w:rPr>
        <w:t>a man with money on his mind,</w:t>
      </w:r>
    </w:p>
    <w:p>
      <w:r>
        <w:rPr>
          <w:rFonts w:ascii="Arial" w:hAnsi="Arial" w:eastAsia="Arial"/>
          <w:b w:val="0"/>
          <w:sz w:val="22"/>
        </w:rPr>
        <w:t>a man hoping to cleanse and destroy the city,</w:t>
      </w:r>
    </w:p>
    <w:p>
      <w:r>
        <w:rPr>
          <w:rFonts w:ascii="Arial" w:hAnsi="Arial" w:eastAsia="Arial"/>
          <w:b w:val="0"/>
          <w:sz w:val="22"/>
        </w:rPr>
        <w:t>with a nuclear device,</w:t>
      </w:r>
    </w:p>
    <w:p>
      <w:r>
        <w:rPr>
          <w:rFonts w:ascii="Arial" w:hAnsi="Arial" w:eastAsia="Arial"/>
          <w:b w:val="0"/>
          <w:sz w:val="22"/>
        </w:rPr>
        <w:t>a man hoping to kill all the citizens at one time,</w:t>
      </w:r>
    </w:p>
    <w:p>
      <w:r>
        <w:rPr>
          <w:rFonts w:ascii="Arial" w:hAnsi="Arial" w:eastAsia="Arial"/>
          <w:b w:val="0"/>
          <w:sz w:val="22"/>
        </w:rPr>
        <w:t>a man hoping to win first prize,</w:t>
      </w:r>
    </w:p>
    <w:p>
      <w:r>
        <w:rPr>
          <w:rFonts w:ascii="Arial" w:hAnsi="Arial" w:eastAsia="Arial"/>
          <w:b w:val="0"/>
          <w:sz w:val="22"/>
        </w:rPr>
        <w:t>a man looking to revel in the site,</w:t>
      </w:r>
    </w:p>
    <w:p>
      <w:r>
        <w:rPr>
          <w:rFonts w:ascii="Arial" w:hAnsi="Arial" w:eastAsia="Arial"/>
          <w:b w:val="0"/>
          <w:sz w:val="22"/>
        </w:rPr>
        <w:t>of the nuclear explosion from a distance,</w:t>
      </w:r>
    </w:p>
    <w:p>
      <w:r>
        <w:rPr>
          <w:rFonts w:ascii="Arial" w:hAnsi="Arial" w:eastAsia="Arial"/>
          <w:b w:val="0"/>
          <w:sz w:val="22"/>
        </w:rPr>
        <w:t>with cool sunglasses on,</w:t>
      </w:r>
    </w:p>
    <w:p>
      <w:r>
        <w:rPr>
          <w:rFonts w:ascii="Arial" w:hAnsi="Arial" w:eastAsia="Arial"/>
          <w:b w:val="0"/>
          <w:sz w:val="22"/>
        </w:rPr>
        <w:t>a man that doesn't give a damn about slaughter,</w:t>
      </w:r>
    </w:p>
    <w:p>
      <w:r>
        <w:rPr>
          <w:rFonts w:ascii="Arial" w:hAnsi="Arial" w:eastAsia="Arial"/>
          <w:b w:val="0"/>
          <w:sz w:val="22"/>
        </w:rPr>
        <w:t>and who will happily watch,</w:t>
      </w:r>
    </w:p>
    <w:p>
      <w:r>
        <w:rPr>
          <w:rFonts w:ascii="Arial" w:hAnsi="Arial" w:eastAsia="Arial"/>
          <w:b w:val="0"/>
          <w:sz w:val="22"/>
        </w:rPr>
        <w:t>the destruction of the city,</w:t>
      </w:r>
    </w:p>
    <w:p>
      <w:r>
        <w:rPr>
          <w:rFonts w:ascii="Arial" w:hAnsi="Arial" w:eastAsia="Arial"/>
          <w:b w:val="0"/>
          <w:sz w:val="22"/>
        </w:rPr>
        <w:t>with a bottle of whiskey in his hand and a broad by his side.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