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Man in the high street</w:t>
      </w:r>
    </w:p>
    <w:p/>
    <w:p>
      <w:r>
        <w:rPr>
          <w:rFonts w:ascii="Arial" w:hAnsi="Arial" w:eastAsia="Arial"/>
          <w:b w:val="0"/>
          <w:sz w:val="22"/>
        </w:rPr>
        <w:t>Man, in the high street attacks,</w:t>
      </w:r>
    </w:p>
    <w:p>
      <w:r>
        <w:rPr>
          <w:rFonts w:ascii="Arial" w:hAnsi="Arial" w:eastAsia="Arial"/>
          <w:b w:val="0"/>
          <w:sz w:val="22"/>
        </w:rPr>
        <w:t>attacks with knives and stabs,</w:t>
      </w:r>
    </w:p>
    <w:p>
      <w:r>
        <w:rPr>
          <w:rFonts w:ascii="Arial" w:hAnsi="Arial" w:eastAsia="Arial"/>
          <w:b w:val="0"/>
          <w:sz w:val="22"/>
        </w:rPr>
        <w:t>a man filled with hatred and ideology,</w:t>
      </w:r>
    </w:p>
    <w:p>
      <w:r>
        <w:rPr>
          <w:rFonts w:ascii="Arial" w:hAnsi="Arial" w:eastAsia="Arial"/>
          <w:b w:val="0"/>
          <w:sz w:val="22"/>
        </w:rPr>
        <w:t>and immoral morals,</w:t>
      </w:r>
    </w:p>
    <w:p>
      <w:r>
        <w:rPr>
          <w:rFonts w:ascii="Arial" w:hAnsi="Arial" w:eastAsia="Arial"/>
          <w:b w:val="0"/>
          <w:sz w:val="22"/>
        </w:rPr>
        <w:t>who with his savage mind,</w:t>
      </w:r>
    </w:p>
    <w:p>
      <w:r>
        <w:rPr>
          <w:rFonts w:ascii="Arial" w:hAnsi="Arial" w:eastAsia="Arial"/>
          <w:b w:val="0"/>
          <w:sz w:val="22"/>
        </w:rPr>
        <w:t>and his thoughts of intent to kill,</w:t>
      </w:r>
    </w:p>
    <w:p>
      <w:r>
        <w:rPr>
          <w:rFonts w:ascii="Arial" w:hAnsi="Arial" w:eastAsia="Arial"/>
          <w:b w:val="0"/>
          <w:sz w:val="22"/>
        </w:rPr>
        <w:t>is happy in his ideas,</w:t>
      </w:r>
    </w:p>
    <w:p>
      <w:r>
        <w:rPr>
          <w:rFonts w:ascii="Arial" w:hAnsi="Arial" w:eastAsia="Arial"/>
          <w:b w:val="0"/>
          <w:sz w:val="22"/>
        </w:rPr>
        <w:t>and who thinks he is brave,</w:t>
      </w:r>
    </w:p>
    <w:p>
      <w:r>
        <w:rPr>
          <w:rFonts w:ascii="Arial" w:hAnsi="Arial" w:eastAsia="Arial"/>
          <w:b w:val="0"/>
          <w:sz w:val="22"/>
        </w:rPr>
        <w:t>but he is far from that,</w:t>
      </w:r>
    </w:p>
    <w:p>
      <w:r>
        <w:rPr>
          <w:rFonts w:ascii="Arial" w:hAnsi="Arial" w:eastAsia="Arial"/>
          <w:b w:val="0"/>
          <w:sz w:val="22"/>
        </w:rPr>
        <w:t>because he is inhuman in his thoughts,</w:t>
      </w:r>
    </w:p>
    <w:p>
      <w:r>
        <w:rPr>
          <w:rFonts w:ascii="Arial" w:hAnsi="Arial" w:eastAsia="Arial"/>
          <w:b w:val="0"/>
          <w:sz w:val="22"/>
        </w:rPr>
        <w:t>and is corrupted by an ideology that is failed,</w:t>
      </w:r>
    </w:p>
    <w:p>
      <w:r>
        <w:rPr>
          <w:rFonts w:ascii="Arial" w:hAnsi="Arial" w:eastAsia="Arial"/>
          <w:b w:val="0"/>
          <w:sz w:val="22"/>
        </w:rPr>
        <w:t>and with a little planning,</w:t>
      </w:r>
    </w:p>
    <w:p>
      <w:r>
        <w:rPr>
          <w:rFonts w:ascii="Arial" w:hAnsi="Arial" w:eastAsia="Arial"/>
          <w:b w:val="0"/>
          <w:sz w:val="22"/>
        </w:rPr>
        <w:t>it does not take much for him to dream,</w:t>
      </w:r>
    </w:p>
    <w:p>
      <w:r>
        <w:rPr>
          <w:rFonts w:ascii="Arial" w:hAnsi="Arial" w:eastAsia="Arial"/>
          <w:b w:val="0"/>
          <w:sz w:val="22"/>
        </w:rPr>
        <w:t>dream up extremely sickening acts,</w:t>
      </w:r>
    </w:p>
    <w:p>
      <w:r>
        <w:rPr>
          <w:rFonts w:ascii="Arial" w:hAnsi="Arial" w:eastAsia="Arial"/>
          <w:b w:val="0"/>
          <w:sz w:val="22"/>
        </w:rPr>
        <w:t>and he was the despicable barbaric kind,</w:t>
      </w:r>
    </w:p>
    <w:p>
      <w:r>
        <w:rPr>
          <w:rFonts w:ascii="Arial" w:hAnsi="Arial" w:eastAsia="Arial"/>
          <w:b w:val="0"/>
          <w:sz w:val="22"/>
        </w:rPr>
        <w:t>and in his evil shell,</w:t>
      </w:r>
    </w:p>
    <w:p>
      <w:r>
        <w:rPr>
          <w:rFonts w:ascii="Arial" w:hAnsi="Arial" w:eastAsia="Arial"/>
          <w:b w:val="0"/>
          <w:sz w:val="22"/>
        </w:rPr>
        <w:t>he had barely any humanity as far as I could tell,</w:t>
      </w:r>
    </w:p>
    <w:p>
      <w:r>
        <w:rPr>
          <w:rFonts w:ascii="Arial" w:hAnsi="Arial" w:eastAsia="Arial"/>
          <w:b w:val="0"/>
          <w:sz w:val="22"/>
        </w:rPr>
        <w:t>and he sought his victims,</w:t>
      </w:r>
    </w:p>
    <w:p>
      <w:r>
        <w:rPr>
          <w:rFonts w:ascii="Arial" w:hAnsi="Arial" w:eastAsia="Arial"/>
          <w:b w:val="0"/>
          <w:sz w:val="22"/>
        </w:rPr>
        <w:t>and of course, there was no remorse,</w:t>
      </w:r>
    </w:p>
    <w:p>
      <w:r>
        <w:rPr>
          <w:rFonts w:ascii="Arial" w:hAnsi="Arial" w:eastAsia="Arial"/>
          <w:b w:val="0"/>
          <w:sz w:val="22"/>
        </w:rPr>
        <w:t>and he thought probably he was going to heaven,</w:t>
      </w:r>
    </w:p>
    <w:p>
      <w:r>
        <w:rPr>
          <w:rFonts w:ascii="Arial" w:hAnsi="Arial" w:eastAsia="Arial"/>
          <w:b w:val="0"/>
          <w:sz w:val="22"/>
        </w:rPr>
        <w:t>going to heaven in Streatham,</w:t>
      </w:r>
    </w:p>
    <w:p>
      <w:r>
        <w:rPr>
          <w:rFonts w:ascii="Arial" w:hAnsi="Arial" w:eastAsia="Arial"/>
          <w:b w:val="0"/>
          <w:sz w:val="22"/>
        </w:rPr>
        <w:t>and he thought it probably would be quite pleasant,</w:t>
      </w:r>
    </w:p>
    <w:p>
      <w:r>
        <w:rPr>
          <w:rFonts w:ascii="Arial" w:hAnsi="Arial" w:eastAsia="Arial"/>
          <w:b w:val="0"/>
          <w:sz w:val="22"/>
        </w:rPr>
        <w:t>but he wounded and he stabbed,</w:t>
      </w:r>
    </w:p>
    <w:p>
      <w:r>
        <w:rPr>
          <w:rFonts w:ascii="Arial" w:hAnsi="Arial" w:eastAsia="Arial"/>
          <w:b w:val="0"/>
          <w:sz w:val="22"/>
        </w:rPr>
        <w:t>and he wounded and he stabbed innocent passers-by,</w:t>
      </w:r>
    </w:p>
    <w:p>
      <w:r>
        <w:rPr>
          <w:rFonts w:ascii="Arial" w:hAnsi="Arial" w:eastAsia="Arial"/>
          <w:b w:val="0"/>
          <w:sz w:val="22"/>
        </w:rPr>
        <w:t>passers-by who with fear in their eyes,</w:t>
      </w:r>
    </w:p>
    <w:p>
      <w:r>
        <w:rPr>
          <w:rFonts w:ascii="Arial" w:hAnsi="Arial" w:eastAsia="Arial"/>
          <w:b w:val="0"/>
          <w:sz w:val="22"/>
        </w:rPr>
        <w:t>they did their best to protect their lives,</w:t>
      </w:r>
    </w:p>
    <w:p>
      <w:r>
        <w:rPr>
          <w:rFonts w:ascii="Arial" w:hAnsi="Arial" w:eastAsia="Arial"/>
          <w:b w:val="0"/>
          <w:sz w:val="22"/>
        </w:rPr>
        <w:t>protect their lives from the sickening beast,</w:t>
      </w:r>
    </w:p>
    <w:p>
      <w:r>
        <w:rPr>
          <w:rFonts w:ascii="Arial" w:hAnsi="Arial" w:eastAsia="Arial"/>
          <w:b w:val="0"/>
          <w:sz w:val="22"/>
        </w:rPr>
        <w:t>the terrorist with a twisted mind,</w:t>
      </w:r>
    </w:p>
    <w:p>
      <w:r>
        <w:rPr>
          <w:rFonts w:ascii="Arial" w:hAnsi="Arial" w:eastAsia="Arial"/>
          <w:b w:val="0"/>
          <w:sz w:val="22"/>
        </w:rPr>
        <w:t>but this time the passers-by they were lucky to escape,</w:t>
      </w:r>
    </w:p>
    <w:p>
      <w:r>
        <w:rPr>
          <w:rFonts w:ascii="Arial" w:hAnsi="Arial" w:eastAsia="Arial"/>
          <w:b w:val="0"/>
          <w:sz w:val="22"/>
        </w:rPr>
        <w:t>because in so many other terrorist attacks,</w:t>
      </w:r>
    </w:p>
    <w:p>
      <w:r>
        <w:rPr>
          <w:rFonts w:ascii="Arial" w:hAnsi="Arial" w:eastAsia="Arial"/>
          <w:b w:val="0"/>
          <w:sz w:val="22"/>
        </w:rPr>
        <w:t>such as at London Bridge,</w:t>
      </w:r>
    </w:p>
    <w:p>
      <w:r>
        <w:rPr>
          <w:rFonts w:ascii="Arial" w:hAnsi="Arial" w:eastAsia="Arial"/>
          <w:b w:val="0"/>
          <w:sz w:val="22"/>
        </w:rPr>
        <w:t>far too many people have been injured,</w:t>
      </w:r>
    </w:p>
    <w:p>
      <w:r>
        <w:rPr>
          <w:rFonts w:ascii="Arial" w:hAnsi="Arial" w:eastAsia="Arial"/>
          <w:b w:val="0"/>
          <w:sz w:val="22"/>
        </w:rPr>
        <w:t>and maimed and traumatised and have died,</w:t>
      </w:r>
    </w:p>
    <w:p>
      <w:r>
        <w:rPr>
          <w:rFonts w:ascii="Arial" w:hAnsi="Arial" w:eastAsia="Arial"/>
          <w:b w:val="0"/>
          <w:sz w:val="22"/>
        </w:rPr>
        <w:t>but in Streatham with his fake bomb vest,</w:t>
      </w:r>
    </w:p>
    <w:p>
      <w:r>
        <w:rPr>
          <w:rFonts w:ascii="Arial" w:hAnsi="Arial" w:eastAsia="Arial"/>
          <w:b w:val="0"/>
          <w:sz w:val="22"/>
        </w:rPr>
        <w:t>the terrorist thought he probably was going to heaven,</w:t>
      </w:r>
    </w:p>
    <w:p>
      <w:r>
        <w:rPr>
          <w:rFonts w:ascii="Arial" w:hAnsi="Arial" w:eastAsia="Arial"/>
          <w:b w:val="0"/>
          <w:sz w:val="22"/>
        </w:rPr>
        <w:t>but the security forces and the police,</w:t>
      </w:r>
    </w:p>
    <w:p>
      <w:r>
        <w:rPr>
          <w:rFonts w:ascii="Arial" w:hAnsi="Arial" w:eastAsia="Arial"/>
          <w:b w:val="0"/>
          <w:sz w:val="22"/>
        </w:rPr>
        <w:t>heroically protected everyone,</w:t>
      </w:r>
    </w:p>
    <w:p>
      <w:r>
        <w:rPr>
          <w:rFonts w:ascii="Arial" w:hAnsi="Arial" w:eastAsia="Arial"/>
          <w:b w:val="0"/>
          <w:sz w:val="22"/>
        </w:rPr>
        <w:t>and luck was not on the terrorist’s side,</w:t>
      </w:r>
    </w:p>
    <w:p>
      <w:r>
        <w:rPr>
          <w:rFonts w:ascii="Arial" w:hAnsi="Arial" w:eastAsia="Arial"/>
          <w:b w:val="0"/>
          <w:sz w:val="22"/>
        </w:rPr>
        <w:t>and the terrorist was shot dead around 2pm,</w:t>
      </w:r>
    </w:p>
    <w:p>
      <w:r>
        <w:rPr>
          <w:rFonts w:ascii="Arial" w:hAnsi="Arial" w:eastAsia="Arial"/>
          <w:b w:val="0"/>
          <w:sz w:val="22"/>
        </w:rPr>
        <w:t>on Monday the third of February 2019,</w:t>
      </w:r>
    </w:p>
    <w:p>
      <w:r>
        <w:rPr>
          <w:rFonts w:ascii="Arial" w:hAnsi="Arial" w:eastAsia="Arial"/>
          <w:b w:val="0"/>
          <w:sz w:val="22"/>
        </w:rPr>
        <w:t>and what was going through his mind,</w:t>
      </w:r>
    </w:p>
    <w:p>
      <w:r>
        <w:rPr>
          <w:rFonts w:ascii="Arial" w:hAnsi="Arial" w:eastAsia="Arial"/>
          <w:b w:val="0"/>
          <w:sz w:val="22"/>
        </w:rPr>
        <w:t>his corrupted mind,</w:t>
      </w:r>
    </w:p>
    <w:p>
      <w:r>
        <w:rPr>
          <w:rFonts w:ascii="Arial" w:hAnsi="Arial" w:eastAsia="Arial"/>
          <w:b w:val="0"/>
          <w:sz w:val="22"/>
        </w:rPr>
        <w:t>his twisted mind,</w:t>
      </w:r>
    </w:p>
    <w:p>
      <w:r>
        <w:rPr>
          <w:rFonts w:ascii="Arial" w:hAnsi="Arial" w:eastAsia="Arial"/>
          <w:b w:val="0"/>
          <w:sz w:val="22"/>
        </w:rPr>
        <w:t>his evil mind,</w:t>
      </w:r>
    </w:p>
    <w:p>
      <w:r>
        <w:rPr>
          <w:rFonts w:ascii="Arial" w:hAnsi="Arial" w:eastAsia="Arial"/>
          <w:b w:val="0"/>
          <w:sz w:val="22"/>
        </w:rPr>
        <w:t>who knows,</w:t>
      </w:r>
    </w:p>
    <w:p>
      <w:r>
        <w:rPr>
          <w:rFonts w:ascii="Arial" w:hAnsi="Arial" w:eastAsia="Arial"/>
          <w:b w:val="0"/>
          <w:sz w:val="22"/>
        </w:rPr>
        <w:t>but his mother with tears in her eyes,</w:t>
      </w:r>
    </w:p>
    <w:p>
      <w:r>
        <w:rPr>
          <w:rFonts w:ascii="Arial" w:hAnsi="Arial" w:eastAsia="Arial"/>
          <w:b w:val="0"/>
          <w:sz w:val="22"/>
        </w:rPr>
        <w:t>said that he was radicalised in prison and online,</w:t>
      </w:r>
    </w:p>
    <w:p>
      <w:r>
        <w:rPr>
          <w:rFonts w:ascii="Arial" w:hAnsi="Arial" w:eastAsia="Arial"/>
          <w:b w:val="0"/>
          <w:sz w:val="22"/>
        </w:rPr>
        <w:t>but why should we care about him,</w:t>
      </w:r>
    </w:p>
    <w:p>
      <w:r>
        <w:rPr>
          <w:rFonts w:ascii="Arial" w:hAnsi="Arial" w:eastAsia="Arial"/>
          <w:b w:val="0"/>
          <w:sz w:val="22"/>
        </w:rPr>
        <w:t>because for those injured life never will be the same,</w:t>
      </w:r>
    </w:p>
    <w:p>
      <w:r>
        <w:rPr>
          <w:rFonts w:ascii="Arial" w:hAnsi="Arial" w:eastAsia="Arial"/>
          <w:b w:val="0"/>
          <w:sz w:val="22"/>
        </w:rPr>
        <w:t>and for the terrorist’s mother there is only,</w:t>
      </w:r>
    </w:p>
    <w:p>
      <w:r>
        <w:rPr>
          <w:rFonts w:ascii="Arial" w:hAnsi="Arial" w:eastAsia="Arial"/>
          <w:b w:val="0"/>
          <w:sz w:val="22"/>
        </w:rPr>
        <w:t>confusion and shame,</w:t>
      </w:r>
    </w:p>
    <w:p>
      <w:r>
        <w:rPr>
          <w:rFonts w:ascii="Arial" w:hAnsi="Arial" w:eastAsia="Arial"/>
          <w:b w:val="0"/>
          <w:sz w:val="22"/>
        </w:rPr>
        <w:t>confusion and shame,</w:t>
      </w:r>
    </w:p>
    <w:p>
      <w:r>
        <w:rPr>
          <w:rFonts w:ascii="Arial" w:hAnsi="Arial" w:eastAsia="Arial"/>
          <w:b w:val="0"/>
          <w:sz w:val="22"/>
        </w:rPr>
        <w:t>and if the terrorist ends up in hell,</w:t>
      </w:r>
    </w:p>
    <w:p>
      <w:r>
        <w:rPr>
          <w:rFonts w:ascii="Arial" w:hAnsi="Arial" w:eastAsia="Arial"/>
          <w:b w:val="0"/>
          <w:sz w:val="22"/>
        </w:rPr>
        <w:t>he in his stupidity,</w:t>
      </w:r>
    </w:p>
    <w:p>
      <w:r>
        <w:rPr>
          <w:rFonts w:ascii="Arial" w:hAnsi="Arial" w:eastAsia="Arial"/>
          <w:b w:val="0"/>
          <w:sz w:val="22"/>
        </w:rPr>
        <w:t>will only have himself to blame.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