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Magnificent</w:t>
      </w:r>
    </w:p>
    <w:p/>
    <w:p>
      <w:r>
        <w:rPr>
          <w:rFonts w:ascii="Arial" w:hAnsi="Arial" w:eastAsia="Arial"/>
          <w:b w:val="0"/>
          <w:sz w:val="22"/>
        </w:rPr>
        <w:t>Magnificent,</w:t>
      </w:r>
    </w:p>
    <w:p>
      <w:r>
        <w:rPr>
          <w:rFonts w:ascii="Arial" w:hAnsi="Arial" w:eastAsia="Arial"/>
          <w:b w:val="0"/>
          <w:sz w:val="22"/>
        </w:rPr>
        <w:t>heaven sent,</w:t>
      </w:r>
    </w:p>
    <w:p>
      <w:r>
        <w:rPr>
          <w:rFonts w:ascii="Arial" w:hAnsi="Arial" w:eastAsia="Arial"/>
          <w:b w:val="0"/>
          <w:sz w:val="22"/>
        </w:rPr>
        <w:t>wonderful words from your mouth,</w:t>
      </w:r>
    </w:p>
    <w:p>
      <w:r>
        <w:rPr>
          <w:rFonts w:ascii="Arial" w:hAnsi="Arial" w:eastAsia="Arial"/>
          <w:b w:val="0"/>
          <w:sz w:val="22"/>
        </w:rPr>
        <w:t>that light my heart and my soul,</w:t>
      </w:r>
    </w:p>
    <w:p>
      <w:r>
        <w:rPr>
          <w:rFonts w:ascii="Arial" w:hAnsi="Arial" w:eastAsia="Arial"/>
          <w:b w:val="0"/>
          <w:sz w:val="22"/>
        </w:rPr>
        <w:t>and that fill my eyes with wonderful surprise,</w:t>
      </w:r>
    </w:p>
    <w:p>
      <w:r>
        <w:rPr>
          <w:rFonts w:ascii="Arial" w:hAnsi="Arial" w:eastAsia="Arial"/>
          <w:b w:val="0"/>
          <w:sz w:val="22"/>
        </w:rPr>
        <w:t>yes, words,</w:t>
      </w:r>
    </w:p>
    <w:p>
      <w:r>
        <w:rPr>
          <w:rFonts w:ascii="Arial" w:hAnsi="Arial" w:eastAsia="Arial"/>
          <w:b w:val="0"/>
          <w:sz w:val="22"/>
        </w:rPr>
        <w:t>delicate and filled with beauty,</w:t>
      </w:r>
    </w:p>
    <w:p>
      <w:r>
        <w:rPr>
          <w:rFonts w:ascii="Arial" w:hAnsi="Arial" w:eastAsia="Arial"/>
          <w:b w:val="0"/>
          <w:sz w:val="22"/>
        </w:rPr>
        <w:t>that mesmerise,</w:t>
      </w:r>
    </w:p>
    <w:p>
      <w:r>
        <w:rPr>
          <w:rFonts w:ascii="Arial" w:hAnsi="Arial" w:eastAsia="Arial"/>
          <w:b w:val="0"/>
          <w:sz w:val="22"/>
        </w:rPr>
        <w:t>incredibly well-chosen words,</w:t>
      </w:r>
    </w:p>
    <w:p>
      <w:r>
        <w:rPr>
          <w:rFonts w:ascii="Arial" w:hAnsi="Arial" w:eastAsia="Arial"/>
          <w:b w:val="0"/>
          <w:sz w:val="22"/>
        </w:rPr>
        <w:t>that you must have plucked from heaven,</w:t>
      </w:r>
    </w:p>
    <w:p>
      <w:r>
        <w:rPr>
          <w:rFonts w:ascii="Arial" w:hAnsi="Arial" w:eastAsia="Arial"/>
          <w:b w:val="0"/>
          <w:sz w:val="22"/>
        </w:rPr>
        <w:t>and stolen from God,</w:t>
      </w:r>
    </w:p>
    <w:p>
      <w:r>
        <w:rPr>
          <w:rFonts w:ascii="Arial" w:hAnsi="Arial" w:eastAsia="Arial"/>
          <w:b w:val="0"/>
          <w:sz w:val="22"/>
        </w:rPr>
        <w:t>whilst he was creating new stars,</w:t>
      </w:r>
    </w:p>
    <w:p>
      <w:r>
        <w:rPr>
          <w:rFonts w:ascii="Arial" w:hAnsi="Arial" w:eastAsia="Arial"/>
          <w:b w:val="0"/>
          <w:sz w:val="22"/>
        </w:rPr>
        <w:t>and planets and galaxies,</w:t>
      </w:r>
    </w:p>
    <w:p>
      <w:r>
        <w:rPr>
          <w:rFonts w:ascii="Arial" w:hAnsi="Arial" w:eastAsia="Arial"/>
          <w:b w:val="0"/>
          <w:sz w:val="22"/>
        </w:rPr>
        <w:t>and how wonderful it is that you are here,</w:t>
      </w:r>
    </w:p>
    <w:p>
      <w:r>
        <w:rPr>
          <w:rFonts w:ascii="Arial" w:hAnsi="Arial" w:eastAsia="Arial"/>
          <w:b w:val="0"/>
          <w:sz w:val="22"/>
        </w:rPr>
        <w:t>to beguile, and to mesmerise me,</w:t>
      </w:r>
    </w:p>
    <w:p>
      <w:r>
        <w:rPr>
          <w:rFonts w:ascii="Arial" w:hAnsi="Arial" w:eastAsia="Arial"/>
          <w:b w:val="0"/>
          <w:sz w:val="22"/>
        </w:rPr>
        <w:t>so incredibly pleasantly,</w:t>
      </w:r>
    </w:p>
    <w:p>
      <w:r>
        <w:rPr>
          <w:rFonts w:ascii="Arial" w:hAnsi="Arial" w:eastAsia="Arial"/>
          <w:b w:val="0"/>
          <w:sz w:val="22"/>
        </w:rPr>
        <w:t>and with such great beauty.</w:t>
      </w:r>
    </w:p>
    <w:p>
      <w:r>
        <w:rPr>
          <w:rFonts w:ascii="Arial" w:hAnsi="Arial" w:eastAsia="Arial"/>
          <w:b w:val="0"/>
          <w:sz w:val="22"/>
        </w:rPr>
        <w:t>Yes, magnificent indeed, truly magnificent,</w:t>
      </w:r>
    </w:p>
    <w:p>
      <w:r>
        <w:rPr>
          <w:rFonts w:ascii="Arial" w:hAnsi="Arial" w:eastAsia="Arial"/>
          <w:b w:val="0"/>
          <w:sz w:val="22"/>
        </w:rPr>
        <w:t>and your words are a blessing,</w:t>
      </w:r>
    </w:p>
    <w:p>
      <w:r>
        <w:rPr>
          <w:rFonts w:ascii="Arial" w:hAnsi="Arial" w:eastAsia="Arial"/>
          <w:b w:val="0"/>
          <w:sz w:val="22"/>
        </w:rPr>
        <w:t>a blessing to me and truly heavenly,</w:t>
      </w:r>
    </w:p>
    <w:p>
      <w:r>
        <w:rPr>
          <w:rFonts w:ascii="Arial" w:hAnsi="Arial" w:eastAsia="Arial"/>
          <w:b w:val="0"/>
          <w:sz w:val="22"/>
        </w:rPr>
        <w:t>and truly a glorious work of art,</w:t>
      </w:r>
    </w:p>
    <w:p>
      <w:r>
        <w:rPr>
          <w:rFonts w:ascii="Arial" w:hAnsi="Arial" w:eastAsia="Arial"/>
          <w:b w:val="0"/>
          <w:sz w:val="22"/>
        </w:rPr>
        <w:t>now, how can I ever thank you,</w:t>
      </w:r>
    </w:p>
    <w:p>
      <w:r>
        <w:rPr>
          <w:rFonts w:ascii="Arial" w:hAnsi="Arial" w:eastAsia="Arial"/>
          <w:b w:val="0"/>
          <w:sz w:val="22"/>
        </w:rPr>
        <w:t>for your company my friend,</w:t>
      </w:r>
    </w:p>
    <w:p>
      <w:r>
        <w:rPr>
          <w:rFonts w:ascii="Arial" w:hAnsi="Arial" w:eastAsia="Arial"/>
          <w:b w:val="0"/>
          <w:sz w:val="22"/>
        </w:rPr>
        <w:t>and for the words that you do impart,</w:t>
      </w:r>
    </w:p>
    <w:p>
      <w:r>
        <w:rPr>
          <w:rFonts w:ascii="Arial" w:hAnsi="Arial" w:eastAsia="Arial"/>
          <w:b w:val="0"/>
          <w:sz w:val="22"/>
        </w:rPr>
        <w:t>so beautifully to me,</w:t>
      </w:r>
    </w:p>
    <w:p>
      <w:r>
        <w:rPr>
          <w:rFonts w:ascii="Arial" w:hAnsi="Arial" w:eastAsia="Arial"/>
          <w:b w:val="0"/>
          <w:sz w:val="22"/>
        </w:rPr>
        <w:t>all night,</w:t>
      </w:r>
    </w:p>
    <w:p>
      <w:r>
        <w:rPr>
          <w:rFonts w:ascii="Arial" w:hAnsi="Arial" w:eastAsia="Arial"/>
          <w:b w:val="0"/>
          <w:sz w:val="22"/>
        </w:rPr>
        <w:t>on a quiet, magnificent night,</w:t>
      </w:r>
    </w:p>
    <w:p>
      <w:r>
        <w:rPr>
          <w:rFonts w:ascii="Arial" w:hAnsi="Arial" w:eastAsia="Arial"/>
          <w:b w:val="0"/>
          <w:sz w:val="22"/>
        </w:rPr>
        <w:t>drinking wine,</w:t>
      </w:r>
    </w:p>
    <w:p>
      <w:r>
        <w:rPr>
          <w:rFonts w:ascii="Arial" w:hAnsi="Arial" w:eastAsia="Arial"/>
          <w:b w:val="0"/>
          <w:sz w:val="22"/>
        </w:rPr>
        <w:t>a night where I am being beguiled by your words,</w:t>
      </w:r>
    </w:p>
    <w:p>
      <w:r>
        <w:rPr>
          <w:rFonts w:ascii="Arial" w:hAnsi="Arial" w:eastAsia="Arial"/>
          <w:b w:val="0"/>
          <w:sz w:val="22"/>
        </w:rPr>
        <w:t>that envelope me so beautifully,</w:t>
      </w:r>
    </w:p>
    <w:p>
      <w:r>
        <w:rPr>
          <w:rFonts w:ascii="Arial" w:hAnsi="Arial" w:eastAsia="Arial"/>
          <w:b w:val="0"/>
          <w:sz w:val="22"/>
        </w:rPr>
        <w:t>yes, they are a masterpiece of verbal symphony,</w:t>
      </w:r>
    </w:p>
    <w:p>
      <w:r>
        <w:rPr>
          <w:rFonts w:ascii="Arial" w:hAnsi="Arial" w:eastAsia="Arial"/>
          <w:b w:val="0"/>
          <w:sz w:val="22"/>
        </w:rPr>
        <w:t>words that stir my heart,</w:t>
      </w:r>
    </w:p>
    <w:p>
      <w:r>
        <w:rPr>
          <w:rFonts w:ascii="Arial" w:hAnsi="Arial" w:eastAsia="Arial"/>
          <w:b w:val="0"/>
          <w:sz w:val="22"/>
        </w:rPr>
        <w:t>and that stirs my soul so magically,</w:t>
      </w:r>
    </w:p>
    <w:p>
      <w:r>
        <w:rPr>
          <w:rFonts w:ascii="Arial" w:hAnsi="Arial" w:eastAsia="Arial"/>
          <w:b w:val="0"/>
          <w:sz w:val="22"/>
        </w:rPr>
        <w:t>a night of happiness,</w:t>
      </w:r>
    </w:p>
    <w:p>
      <w:r>
        <w:rPr>
          <w:rFonts w:ascii="Arial" w:hAnsi="Arial" w:eastAsia="Arial"/>
          <w:b w:val="0"/>
          <w:sz w:val="22"/>
        </w:rPr>
        <w:t>a glorious night,</w:t>
      </w:r>
    </w:p>
    <w:p>
      <w:r>
        <w:rPr>
          <w:rFonts w:ascii="Arial" w:hAnsi="Arial" w:eastAsia="Arial"/>
          <w:b w:val="0"/>
          <w:sz w:val="22"/>
        </w:rPr>
        <w:t>filled by the beauty of your verbal dexterity.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