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Magnificence divine</w:t>
      </w:r>
    </w:p>
    <w:p/>
    <w:p>
      <w:r>
        <w:rPr>
          <w:rFonts w:ascii="Arial" w:hAnsi="Arial" w:eastAsia="Arial"/>
          <w:b w:val="0"/>
          <w:sz w:val="22"/>
        </w:rPr>
        <w:t>My love,</w:t>
      </w:r>
    </w:p>
    <w:p>
      <w:r>
        <w:rPr>
          <w:rFonts w:ascii="Arial" w:hAnsi="Arial" w:eastAsia="Arial"/>
          <w:b w:val="0"/>
          <w:sz w:val="22"/>
        </w:rPr>
        <w:t>You are magnificence divine,</w:t>
      </w:r>
    </w:p>
    <w:p>
      <w:r>
        <w:rPr>
          <w:rFonts w:ascii="Arial" w:hAnsi="Arial" w:eastAsia="Arial"/>
          <w:b w:val="0"/>
          <w:sz w:val="22"/>
        </w:rPr>
        <w:t>such an exquisite beauty,</w:t>
      </w:r>
    </w:p>
    <w:p>
      <w:r>
        <w:rPr>
          <w:rFonts w:ascii="Arial" w:hAnsi="Arial" w:eastAsia="Arial"/>
          <w:b w:val="0"/>
          <w:sz w:val="22"/>
        </w:rPr>
        <w:t>with such tenderness that delicately lights the eyes,</w:t>
      </w:r>
    </w:p>
    <w:p>
      <w:r>
        <w:rPr>
          <w:rFonts w:ascii="Arial" w:hAnsi="Arial" w:eastAsia="Arial"/>
          <w:b w:val="0"/>
          <w:sz w:val="22"/>
        </w:rPr>
        <w:t>and with a million dreams in them,</w:t>
      </w:r>
    </w:p>
    <w:p>
      <w:r>
        <w:rPr>
          <w:rFonts w:ascii="Arial" w:hAnsi="Arial" w:eastAsia="Arial"/>
          <w:b w:val="0"/>
          <w:sz w:val="22"/>
        </w:rPr>
        <w:t>and a million feelings and emotions captured in time,</w:t>
      </w:r>
    </w:p>
    <w:p>
      <w:r>
        <w:rPr>
          <w:rFonts w:ascii="Arial" w:hAnsi="Arial" w:eastAsia="Arial"/>
          <w:b w:val="0"/>
          <w:sz w:val="22"/>
        </w:rPr>
        <w:t>you are a vision of happiness,</w:t>
      </w:r>
    </w:p>
    <w:p>
      <w:r>
        <w:rPr>
          <w:rFonts w:ascii="Arial" w:hAnsi="Arial" w:eastAsia="Arial"/>
          <w:b w:val="0"/>
          <w:sz w:val="22"/>
        </w:rPr>
        <w:t>only disturbed by a blink of the eyes,</w:t>
      </w:r>
    </w:p>
    <w:p>
      <w:r>
        <w:rPr>
          <w:rFonts w:ascii="Arial" w:hAnsi="Arial" w:eastAsia="Arial"/>
          <w:b w:val="0"/>
          <w:sz w:val="22"/>
        </w:rPr>
        <w:t>and oh, how easily I can drown in them,</w:t>
      </w:r>
    </w:p>
    <w:p>
      <w:r>
        <w:rPr>
          <w:rFonts w:ascii="Arial" w:hAnsi="Arial" w:eastAsia="Arial"/>
          <w:b w:val="0"/>
          <w:sz w:val="22"/>
        </w:rPr>
        <w:t>for I am lost in them,</w:t>
      </w:r>
    </w:p>
    <w:p>
      <w:r>
        <w:rPr>
          <w:rFonts w:ascii="Arial" w:hAnsi="Arial" w:eastAsia="Arial"/>
          <w:b w:val="0"/>
          <w:sz w:val="22"/>
        </w:rPr>
        <w:t>and in the heavenly sight that sits before me,</w:t>
      </w:r>
    </w:p>
    <w:p>
      <w:r>
        <w:rPr>
          <w:rFonts w:ascii="Arial" w:hAnsi="Arial" w:eastAsia="Arial"/>
          <w:b w:val="0"/>
          <w:sz w:val="22"/>
        </w:rPr>
        <w:t>you beam back at me a smile so effervescent,</w:t>
      </w:r>
    </w:p>
    <w:p>
      <w:r>
        <w:rPr>
          <w:rFonts w:ascii="Arial" w:hAnsi="Arial" w:eastAsia="Arial"/>
          <w:b w:val="0"/>
          <w:sz w:val="22"/>
        </w:rPr>
        <w:t>and that so effortlessly, does make my spirits rise,</w:t>
      </w:r>
    </w:p>
    <w:p>
      <w:r>
        <w:rPr>
          <w:rFonts w:ascii="Arial" w:hAnsi="Arial" w:eastAsia="Arial"/>
          <w:b w:val="0"/>
          <w:sz w:val="22"/>
        </w:rPr>
        <w:t>and in your beauty, I am at home,</w:t>
      </w:r>
    </w:p>
    <w:p>
      <w:r>
        <w:rPr>
          <w:rFonts w:ascii="Arial" w:hAnsi="Arial" w:eastAsia="Arial"/>
          <w:b w:val="0"/>
          <w:sz w:val="22"/>
        </w:rPr>
        <w:t>and upon your angels wings you lift me to the heavens,</w:t>
      </w:r>
    </w:p>
    <w:p>
      <w:r>
        <w:rPr>
          <w:rFonts w:ascii="Arial" w:hAnsi="Arial" w:eastAsia="Arial"/>
          <w:b w:val="0"/>
          <w:sz w:val="22"/>
        </w:rPr>
        <w:t>and with such gentleness you touch my soul,</w:t>
      </w:r>
    </w:p>
    <w:p>
      <w:r>
        <w:rPr>
          <w:rFonts w:ascii="Arial" w:hAnsi="Arial" w:eastAsia="Arial"/>
          <w:b w:val="0"/>
          <w:sz w:val="22"/>
        </w:rPr>
        <w:t>and make me whole,</w:t>
      </w:r>
    </w:p>
    <w:p>
      <w:r>
        <w:rPr>
          <w:rFonts w:ascii="Arial" w:hAnsi="Arial" w:eastAsia="Arial"/>
          <w:b w:val="0"/>
          <w:sz w:val="22"/>
        </w:rPr>
        <w:t>for heaven is you,</w:t>
      </w:r>
    </w:p>
    <w:p>
      <w:r>
        <w:rPr>
          <w:rFonts w:ascii="Arial" w:hAnsi="Arial" w:eastAsia="Arial"/>
          <w:b w:val="0"/>
          <w:sz w:val="22"/>
        </w:rPr>
        <w:t>and how heavenly and how powerful your love is,</w:t>
      </w:r>
    </w:p>
    <w:p>
      <w:r>
        <w:rPr>
          <w:rFonts w:ascii="Arial" w:hAnsi="Arial" w:eastAsia="Arial"/>
          <w:b w:val="0"/>
          <w:sz w:val="22"/>
        </w:rPr>
        <w:t>love that stirs up my heart and my mind.</w:t>
      </w:r>
    </w:p>
    <w:p>
      <w:r>
        <w:rPr>
          <w:rFonts w:ascii="Arial" w:hAnsi="Arial" w:eastAsia="Arial"/>
          <w:b w:val="0"/>
          <w:sz w:val="22"/>
        </w:rPr>
        <w:t>You are magnificent,</w:t>
      </w:r>
    </w:p>
    <w:p>
      <w:r>
        <w:rPr>
          <w:rFonts w:ascii="Arial" w:hAnsi="Arial" w:eastAsia="Arial"/>
          <w:b w:val="0"/>
          <w:sz w:val="22"/>
        </w:rPr>
        <w:t>you are Magnificence divine.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