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Magical</w:t>
      </w:r>
    </w:p>
    <w:p/>
    <w:p>
      <w:r>
        <w:rPr>
          <w:rFonts w:ascii="Arial" w:hAnsi="Arial" w:eastAsia="Arial"/>
          <w:b w:val="0"/>
          <w:sz w:val="22"/>
        </w:rPr>
        <w:t>Black,</w:t>
      </w:r>
    </w:p>
    <w:p>
      <w:r>
        <w:rPr>
          <w:rFonts w:ascii="Arial" w:hAnsi="Arial" w:eastAsia="Arial"/>
          <w:b w:val="0"/>
          <w:sz w:val="22"/>
        </w:rPr>
        <w:t>Red,</w:t>
      </w:r>
    </w:p>
    <w:p>
      <w:r>
        <w:rPr>
          <w:rFonts w:ascii="Arial" w:hAnsi="Arial" w:eastAsia="Arial"/>
          <w:b w:val="0"/>
          <w:sz w:val="22"/>
        </w:rPr>
        <w:t>flowers against the wall and sunlight,</w:t>
      </w:r>
    </w:p>
    <w:p>
      <w:r>
        <w:rPr>
          <w:rFonts w:ascii="Arial" w:hAnsi="Arial" w:eastAsia="Arial"/>
          <w:b w:val="0"/>
          <w:sz w:val="22"/>
        </w:rPr>
        <w:t>and you,</w:t>
      </w:r>
    </w:p>
    <w:p>
      <w:r>
        <w:rPr>
          <w:rFonts w:ascii="Arial" w:hAnsi="Arial" w:eastAsia="Arial"/>
          <w:b w:val="0"/>
          <w:sz w:val="22"/>
        </w:rPr>
        <w:t>so magical,</w:t>
      </w:r>
    </w:p>
    <w:p>
      <w:r>
        <w:rPr>
          <w:rFonts w:ascii="Arial" w:hAnsi="Arial" w:eastAsia="Arial"/>
          <w:b w:val="0"/>
          <w:sz w:val="22"/>
        </w:rPr>
        <w:t>so magical,</w:t>
      </w:r>
    </w:p>
    <w:p>
      <w:r>
        <w:rPr>
          <w:rFonts w:ascii="Arial" w:hAnsi="Arial" w:eastAsia="Arial"/>
          <w:b w:val="0"/>
          <w:sz w:val="22"/>
        </w:rPr>
        <w:t>and beautiful and wonderful,</w:t>
      </w:r>
    </w:p>
    <w:p>
      <w:r>
        <w:rPr>
          <w:rFonts w:ascii="Arial" w:hAnsi="Arial" w:eastAsia="Arial"/>
          <w:b w:val="0"/>
          <w:sz w:val="22"/>
        </w:rPr>
        <w:t>oh, the elegance of you,</w:t>
      </w:r>
    </w:p>
    <w:p>
      <w:r>
        <w:rPr>
          <w:rFonts w:ascii="Arial" w:hAnsi="Arial" w:eastAsia="Arial"/>
          <w:b w:val="0"/>
          <w:sz w:val="22"/>
        </w:rPr>
        <w:t>oh, the delicate you,</w:t>
      </w:r>
    </w:p>
    <w:p>
      <w:r>
        <w:rPr>
          <w:rFonts w:ascii="Arial" w:hAnsi="Arial" w:eastAsia="Arial"/>
          <w:b w:val="0"/>
          <w:sz w:val="22"/>
        </w:rPr>
        <w:t>oh, the funny you,</w:t>
      </w:r>
    </w:p>
    <w:p>
      <w:r>
        <w:rPr>
          <w:rFonts w:ascii="Arial" w:hAnsi="Arial" w:eastAsia="Arial"/>
          <w:b w:val="0"/>
          <w:sz w:val="22"/>
        </w:rPr>
        <w:t>the sublime you,</w:t>
      </w:r>
    </w:p>
    <w:p>
      <w:r>
        <w:rPr>
          <w:rFonts w:ascii="Arial" w:hAnsi="Arial" w:eastAsia="Arial"/>
          <w:b w:val="0"/>
          <w:sz w:val="22"/>
        </w:rPr>
        <w:t>the wistful you,</w:t>
      </w:r>
    </w:p>
    <w:p>
      <w:r>
        <w:rPr>
          <w:rFonts w:ascii="Arial" w:hAnsi="Arial" w:eastAsia="Arial"/>
          <w:b w:val="0"/>
          <w:sz w:val="22"/>
        </w:rPr>
        <w:t>the glorious you,</w:t>
      </w:r>
    </w:p>
    <w:p>
      <w:r>
        <w:rPr>
          <w:rFonts w:ascii="Arial" w:hAnsi="Arial" w:eastAsia="Arial"/>
          <w:b w:val="0"/>
          <w:sz w:val="22"/>
        </w:rPr>
        <w:t>the humorous you,</w:t>
      </w:r>
    </w:p>
    <w:p>
      <w:r>
        <w:rPr>
          <w:rFonts w:ascii="Arial" w:hAnsi="Arial" w:eastAsia="Arial"/>
          <w:b w:val="0"/>
          <w:sz w:val="22"/>
        </w:rPr>
        <w:t>the beguiling you,</w:t>
      </w:r>
    </w:p>
    <w:p>
      <w:r>
        <w:rPr>
          <w:rFonts w:ascii="Arial" w:hAnsi="Arial" w:eastAsia="Arial"/>
          <w:b w:val="0"/>
          <w:sz w:val="22"/>
        </w:rPr>
        <w:t>mesmerising through and through and through,</w:t>
      </w:r>
    </w:p>
    <w:p>
      <w:r>
        <w:rPr>
          <w:rFonts w:ascii="Arial" w:hAnsi="Arial" w:eastAsia="Arial"/>
          <w:b w:val="0"/>
          <w:sz w:val="22"/>
        </w:rPr>
        <w:t>oh, you,</w:t>
      </w:r>
    </w:p>
    <w:p>
      <w:r>
        <w:rPr>
          <w:rFonts w:ascii="Arial" w:hAnsi="Arial" w:eastAsia="Arial"/>
          <w:b w:val="0"/>
          <w:sz w:val="22"/>
        </w:rPr>
        <w:t>oh, you,</w:t>
      </w:r>
    </w:p>
    <w:p>
      <w:r>
        <w:rPr>
          <w:rFonts w:ascii="Arial" w:hAnsi="Arial" w:eastAsia="Arial"/>
          <w:b w:val="0"/>
          <w:sz w:val="22"/>
        </w:rPr>
        <w:t>wonderful you,</w:t>
      </w:r>
    </w:p>
    <w:p>
      <w:r>
        <w:rPr>
          <w:rFonts w:ascii="Arial" w:hAnsi="Arial" w:eastAsia="Arial"/>
          <w:b w:val="0"/>
          <w:sz w:val="22"/>
        </w:rPr>
        <w:t>you are in my heart,</w:t>
      </w:r>
    </w:p>
    <w:p>
      <w:r>
        <w:rPr>
          <w:rFonts w:ascii="Arial" w:hAnsi="Arial" w:eastAsia="Arial"/>
          <w:b w:val="0"/>
          <w:sz w:val="22"/>
        </w:rPr>
        <w:t>like all the seasons that I love,</w:t>
      </w:r>
    </w:p>
    <w:p>
      <w:r>
        <w:rPr>
          <w:rFonts w:ascii="Arial" w:hAnsi="Arial" w:eastAsia="Arial"/>
          <w:b w:val="0"/>
          <w:sz w:val="22"/>
        </w:rPr>
        <w:t>the spring, the summer, and the autumn,</w:t>
      </w:r>
    </w:p>
    <w:p>
      <w:r>
        <w:rPr>
          <w:rFonts w:ascii="Arial" w:hAnsi="Arial" w:eastAsia="Arial"/>
          <w:b w:val="0"/>
          <w:sz w:val="22"/>
        </w:rPr>
        <w:t>but no winter are you filled of,</w:t>
      </w:r>
    </w:p>
    <w:p>
      <w:r>
        <w:rPr>
          <w:rFonts w:ascii="Arial" w:hAnsi="Arial" w:eastAsia="Arial"/>
          <w:b w:val="0"/>
          <w:sz w:val="22"/>
        </w:rPr>
        <w:t>no, winter are you filled of,</w:t>
      </w:r>
    </w:p>
    <w:p>
      <w:r>
        <w:rPr>
          <w:rFonts w:ascii="Arial" w:hAnsi="Arial" w:eastAsia="Arial"/>
          <w:b w:val="0"/>
          <w:sz w:val="22"/>
        </w:rPr>
        <w:t>but only warmth and love,</w:t>
      </w:r>
    </w:p>
    <w:p>
      <w:r>
        <w:rPr>
          <w:rFonts w:ascii="Arial" w:hAnsi="Arial" w:eastAsia="Arial"/>
          <w:b w:val="0"/>
          <w:sz w:val="22"/>
        </w:rPr>
        <w:t>only warmth and love,</w:t>
      </w:r>
    </w:p>
    <w:p>
      <w:r>
        <w:rPr>
          <w:rFonts w:ascii="Arial" w:hAnsi="Arial" w:eastAsia="Arial"/>
          <w:b w:val="0"/>
          <w:sz w:val="22"/>
        </w:rPr>
        <w:t>and how easy it is to love you,</w:t>
      </w:r>
    </w:p>
    <w:p>
      <w:r>
        <w:rPr>
          <w:rFonts w:ascii="Arial" w:hAnsi="Arial" w:eastAsia="Arial"/>
          <w:b w:val="0"/>
          <w:sz w:val="22"/>
        </w:rPr>
        <w:t>and how powerful your love it is,</w:t>
      </w:r>
    </w:p>
    <w:p>
      <w:r>
        <w:rPr>
          <w:rFonts w:ascii="Arial" w:hAnsi="Arial" w:eastAsia="Arial"/>
          <w:b w:val="0"/>
          <w:sz w:val="22"/>
        </w:rPr>
        <w:t>and how glorious it is for it is like heaven in my heart,</w:t>
      </w:r>
    </w:p>
    <w:p>
      <w:r>
        <w:rPr>
          <w:rFonts w:ascii="Arial" w:hAnsi="Arial" w:eastAsia="Arial"/>
          <w:b w:val="0"/>
          <w:sz w:val="22"/>
        </w:rPr>
        <w:t>and it is like all the stars and the galaxies,</w:t>
      </w:r>
    </w:p>
    <w:p>
      <w:r>
        <w:rPr>
          <w:rFonts w:ascii="Arial" w:hAnsi="Arial" w:eastAsia="Arial"/>
          <w:b w:val="0"/>
          <w:sz w:val="22"/>
        </w:rPr>
        <w:t>and the planets in all their beauty,</w:t>
      </w:r>
    </w:p>
    <w:p>
      <w:r>
        <w:rPr>
          <w:rFonts w:ascii="Arial" w:hAnsi="Arial" w:eastAsia="Arial"/>
          <w:b w:val="0"/>
          <w:sz w:val="22"/>
        </w:rPr>
        <w:t>in all their beauty,</w:t>
      </w:r>
    </w:p>
    <w:p>
      <w:r>
        <w:rPr>
          <w:rFonts w:ascii="Arial" w:hAnsi="Arial" w:eastAsia="Arial"/>
          <w:b w:val="0"/>
          <w:sz w:val="22"/>
        </w:rPr>
        <w:t>for yours is a beauty that transcends all,</w:t>
      </w:r>
    </w:p>
    <w:p>
      <w:r>
        <w:rPr>
          <w:rFonts w:ascii="Arial" w:hAnsi="Arial" w:eastAsia="Arial"/>
          <w:b w:val="0"/>
          <w:sz w:val="22"/>
        </w:rPr>
        <w:t>and how thankful I am for you,</w:t>
      </w:r>
    </w:p>
    <w:p>
      <w:r>
        <w:rPr>
          <w:rFonts w:ascii="Arial" w:hAnsi="Arial" w:eastAsia="Arial"/>
          <w:b w:val="0"/>
          <w:sz w:val="22"/>
        </w:rPr>
        <w:t>and how glorious it is when you hold me so gently,</w:t>
      </w:r>
    </w:p>
    <w:p>
      <w:r>
        <w:rPr>
          <w:rFonts w:ascii="Arial" w:hAnsi="Arial" w:eastAsia="Arial"/>
          <w:b w:val="0"/>
          <w:sz w:val="22"/>
        </w:rPr>
        <w:t>and you kiss me as you do,</w:t>
      </w:r>
    </w:p>
    <w:p>
      <w:r>
        <w:rPr>
          <w:rFonts w:ascii="Arial" w:hAnsi="Arial" w:eastAsia="Arial"/>
          <w:b w:val="0"/>
          <w:sz w:val="22"/>
        </w:rPr>
        <w:t>you kiss me as you do,</w:t>
      </w:r>
    </w:p>
    <w:p>
      <w:r>
        <w:rPr>
          <w:rFonts w:ascii="Arial" w:hAnsi="Arial" w:eastAsia="Arial"/>
          <w:b w:val="0"/>
          <w:sz w:val="22"/>
        </w:rPr>
        <w:t>so tenderly and full upon the lips,</w:t>
      </w:r>
    </w:p>
    <w:p>
      <w:r>
        <w:rPr>
          <w:rFonts w:ascii="Arial" w:hAnsi="Arial" w:eastAsia="Arial"/>
          <w:b w:val="0"/>
          <w:sz w:val="22"/>
        </w:rPr>
        <w:t>and when you do,</w:t>
      </w:r>
    </w:p>
    <w:p>
      <w:r>
        <w:rPr>
          <w:rFonts w:ascii="Arial" w:hAnsi="Arial" w:eastAsia="Arial"/>
          <w:b w:val="0"/>
          <w:sz w:val="22"/>
        </w:rPr>
        <w:t>it is like all the colours of the universe,</w:t>
      </w:r>
    </w:p>
    <w:p>
      <w:r>
        <w:rPr>
          <w:rFonts w:ascii="Arial" w:hAnsi="Arial" w:eastAsia="Arial"/>
          <w:b w:val="0"/>
          <w:sz w:val="22"/>
        </w:rPr>
        <w:t>that from your heart and your soul,</w:t>
      </w:r>
    </w:p>
    <w:p>
      <w:r>
        <w:rPr>
          <w:rFonts w:ascii="Arial" w:hAnsi="Arial" w:eastAsia="Arial"/>
          <w:b w:val="0"/>
          <w:sz w:val="22"/>
        </w:rPr>
        <w:t>and your eyes that do,</w:t>
      </w:r>
    </w:p>
    <w:p>
      <w:r>
        <w:rPr>
          <w:rFonts w:ascii="Arial" w:hAnsi="Arial" w:eastAsia="Arial"/>
          <w:b w:val="0"/>
          <w:sz w:val="22"/>
        </w:rPr>
        <w:t>come shining and sparkling through,</w:t>
      </w:r>
    </w:p>
    <w:p>
      <w:r>
        <w:rPr>
          <w:rFonts w:ascii="Arial" w:hAnsi="Arial" w:eastAsia="Arial"/>
          <w:b w:val="0"/>
          <w:sz w:val="22"/>
        </w:rPr>
        <w:t>oh, how I love you,</w:t>
      </w:r>
    </w:p>
    <w:p>
      <w:r>
        <w:rPr>
          <w:rFonts w:ascii="Arial" w:hAnsi="Arial" w:eastAsia="Arial"/>
          <w:b w:val="0"/>
          <w:sz w:val="22"/>
        </w:rPr>
        <w:t>how I love you,</w:t>
      </w:r>
    </w:p>
    <w:p>
      <w:r>
        <w:rPr>
          <w:rFonts w:ascii="Arial" w:hAnsi="Arial" w:eastAsia="Arial"/>
          <w:b w:val="0"/>
          <w:sz w:val="22"/>
        </w:rPr>
        <w:t>wonderful you.</w:t>
      </w:r>
    </w:p>
    <w:p>
      <w:r>
        <w:rPr>
          <w:rFonts w:ascii="Arial" w:hAnsi="Arial" w:eastAsia="Arial"/>
          <w:b w:val="0"/>
          <w:sz w:val="22"/>
        </w:rPr>
        <w:t>wonderful, beautiful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