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Magic</w:t>
      </w:r>
    </w:p>
    <w:p/>
    <w:p>
      <w:r>
        <w:rPr>
          <w:rFonts w:ascii="Arial" w:hAnsi="Arial" w:eastAsia="Arial"/>
          <w:b w:val="0"/>
          <w:sz w:val="22"/>
        </w:rPr>
        <w:t>Magic,</w:t>
      </w:r>
    </w:p>
    <w:p>
      <w:r>
        <w:rPr>
          <w:rFonts w:ascii="Arial" w:hAnsi="Arial" w:eastAsia="Arial"/>
          <w:b w:val="0"/>
          <w:sz w:val="22"/>
        </w:rPr>
        <w:t>pure magic,</w:t>
      </w:r>
    </w:p>
    <w:p>
      <w:r>
        <w:rPr>
          <w:rFonts w:ascii="Arial" w:hAnsi="Arial" w:eastAsia="Arial"/>
          <w:b w:val="0"/>
          <w:sz w:val="22"/>
        </w:rPr>
        <w:t>magnificent,</w:t>
      </w:r>
    </w:p>
    <w:p>
      <w:r>
        <w:rPr>
          <w:rFonts w:ascii="Arial" w:hAnsi="Arial" w:eastAsia="Arial"/>
          <w:b w:val="0"/>
          <w:sz w:val="22"/>
        </w:rPr>
        <w:t>and eloquent,</w:t>
      </w:r>
    </w:p>
    <w:p>
      <w:r>
        <w:rPr>
          <w:rFonts w:ascii="Arial" w:hAnsi="Arial" w:eastAsia="Arial"/>
          <w:b w:val="0"/>
          <w:sz w:val="22"/>
        </w:rPr>
        <w:t>and beautiful,</w:t>
      </w:r>
    </w:p>
    <w:p>
      <w:r>
        <w:rPr>
          <w:rFonts w:ascii="Arial" w:hAnsi="Arial" w:eastAsia="Arial"/>
          <w:b w:val="0"/>
          <w:sz w:val="22"/>
        </w:rPr>
        <w:t>and transcendent,</w:t>
      </w:r>
    </w:p>
    <w:p>
      <w:r>
        <w:rPr>
          <w:rFonts w:ascii="Arial" w:hAnsi="Arial" w:eastAsia="Arial"/>
          <w:b w:val="0"/>
          <w:sz w:val="22"/>
        </w:rPr>
        <w:t>and effervescent,</w:t>
      </w:r>
    </w:p>
    <w:p>
      <w:r>
        <w:rPr>
          <w:rFonts w:ascii="Arial" w:hAnsi="Arial" w:eastAsia="Arial"/>
          <w:b w:val="0"/>
          <w:sz w:val="22"/>
        </w:rPr>
        <w:t>and inspirational,</w:t>
      </w:r>
    </w:p>
    <w:p>
      <w:r>
        <w:rPr>
          <w:rFonts w:ascii="Arial" w:hAnsi="Arial" w:eastAsia="Arial"/>
          <w:b w:val="0"/>
          <w:sz w:val="22"/>
        </w:rPr>
        <w:t>and wonderful,</w:t>
      </w:r>
    </w:p>
    <w:p>
      <w:r>
        <w:rPr>
          <w:rFonts w:ascii="Arial" w:hAnsi="Arial" w:eastAsia="Arial"/>
          <w:b w:val="0"/>
          <w:sz w:val="22"/>
        </w:rPr>
        <w:t>and beautiful,</w:t>
      </w:r>
    </w:p>
    <w:p>
      <w:r>
        <w:rPr>
          <w:rFonts w:ascii="Arial" w:hAnsi="Arial" w:eastAsia="Arial"/>
          <w:b w:val="0"/>
          <w:sz w:val="22"/>
        </w:rPr>
        <w:t>yes, every second,</w:t>
      </w:r>
    </w:p>
    <w:p>
      <w:r>
        <w:rPr>
          <w:rFonts w:ascii="Arial" w:hAnsi="Arial" w:eastAsia="Arial"/>
          <w:b w:val="0"/>
          <w:sz w:val="22"/>
        </w:rPr>
        <w:t>every minute,</w:t>
      </w:r>
    </w:p>
    <w:p>
      <w:r>
        <w:rPr>
          <w:rFonts w:ascii="Arial" w:hAnsi="Arial" w:eastAsia="Arial"/>
          <w:b w:val="0"/>
          <w:sz w:val="22"/>
        </w:rPr>
        <w:t>every hour,</w:t>
      </w:r>
    </w:p>
    <w:p>
      <w:r>
        <w:rPr>
          <w:rFonts w:ascii="Arial" w:hAnsi="Arial" w:eastAsia="Arial"/>
          <w:b w:val="0"/>
          <w:sz w:val="22"/>
        </w:rPr>
        <w:t>every day,</w:t>
      </w:r>
    </w:p>
    <w:p>
      <w:r>
        <w:rPr>
          <w:rFonts w:ascii="Arial" w:hAnsi="Arial" w:eastAsia="Arial"/>
          <w:b w:val="0"/>
          <w:sz w:val="22"/>
        </w:rPr>
        <w:t>every month,</w:t>
      </w:r>
    </w:p>
    <w:p>
      <w:r>
        <w:rPr>
          <w:rFonts w:ascii="Arial" w:hAnsi="Arial" w:eastAsia="Arial"/>
          <w:b w:val="0"/>
          <w:sz w:val="22"/>
        </w:rPr>
        <w:t>every year,</w:t>
      </w:r>
    </w:p>
    <w:p>
      <w:r>
        <w:rPr>
          <w:rFonts w:ascii="Arial" w:hAnsi="Arial" w:eastAsia="Arial"/>
          <w:b w:val="0"/>
          <w:sz w:val="22"/>
        </w:rPr>
        <w:t>every time I am with you my love,</w:t>
      </w:r>
    </w:p>
    <w:p>
      <w:r>
        <w:rPr>
          <w:rFonts w:ascii="Arial" w:hAnsi="Arial" w:eastAsia="Arial"/>
          <w:b w:val="0"/>
          <w:sz w:val="22"/>
        </w:rPr>
        <w:t>and every time that I cuddle you,</w:t>
      </w:r>
    </w:p>
    <w:p>
      <w:r>
        <w:rPr>
          <w:rFonts w:ascii="Arial" w:hAnsi="Arial" w:eastAsia="Arial"/>
          <w:b w:val="0"/>
          <w:sz w:val="22"/>
        </w:rPr>
        <w:t>and I kiss you,</w:t>
      </w:r>
    </w:p>
    <w:p>
      <w:r>
        <w:rPr>
          <w:rFonts w:ascii="Arial" w:hAnsi="Arial" w:eastAsia="Arial"/>
          <w:b w:val="0"/>
          <w:sz w:val="22"/>
        </w:rPr>
        <w:t>oh, how magical,</w:t>
      </w:r>
    </w:p>
    <w:p>
      <w:r>
        <w:rPr>
          <w:rFonts w:ascii="Arial" w:hAnsi="Arial" w:eastAsia="Arial"/>
          <w:b w:val="0"/>
          <w:sz w:val="22"/>
        </w:rPr>
        <w:t>and how glorious is the beautiful day,</w:t>
      </w:r>
    </w:p>
    <w:p>
      <w:r>
        <w:rPr>
          <w:rFonts w:ascii="Arial" w:hAnsi="Arial" w:eastAsia="Arial"/>
          <w:b w:val="0"/>
          <w:sz w:val="22"/>
        </w:rPr>
        <w:t>the spectacular day,</w:t>
      </w:r>
    </w:p>
    <w:p>
      <w:r>
        <w:rPr>
          <w:rFonts w:ascii="Arial" w:hAnsi="Arial" w:eastAsia="Arial"/>
          <w:b w:val="0"/>
          <w:sz w:val="22"/>
        </w:rPr>
        <w:t>spent in your company,</w:t>
      </w:r>
    </w:p>
    <w:p>
      <w:r>
        <w:rPr>
          <w:rFonts w:ascii="Arial" w:hAnsi="Arial" w:eastAsia="Arial"/>
          <w:b w:val="0"/>
          <w:sz w:val="22"/>
        </w:rPr>
        <w:t>the wonderful day,</w:t>
      </w:r>
    </w:p>
    <w:p>
      <w:r>
        <w:rPr>
          <w:rFonts w:ascii="Arial" w:hAnsi="Arial" w:eastAsia="Arial"/>
          <w:b w:val="0"/>
          <w:sz w:val="22"/>
        </w:rPr>
        <w:t>with the one that I love,</w:t>
      </w:r>
    </w:p>
    <w:p>
      <w:r>
        <w:rPr>
          <w:rFonts w:ascii="Arial" w:hAnsi="Arial" w:eastAsia="Arial"/>
          <w:b w:val="0"/>
          <w:sz w:val="22"/>
        </w:rPr>
        <w:t>yes you,</w:t>
      </w:r>
    </w:p>
    <w:p>
      <w:r>
        <w:rPr>
          <w:rFonts w:ascii="Arial" w:hAnsi="Arial" w:eastAsia="Arial"/>
          <w:b w:val="0"/>
          <w:sz w:val="22"/>
        </w:rPr>
        <w:t>the true love of my life,</w:t>
      </w:r>
    </w:p>
    <w:p>
      <w:r>
        <w:rPr>
          <w:rFonts w:ascii="Arial" w:hAnsi="Arial" w:eastAsia="Arial"/>
          <w:b w:val="0"/>
          <w:sz w:val="22"/>
        </w:rPr>
        <w:t>yes, what great magic there is, always.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