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Madness</w:t>
      </w:r>
    </w:p>
    <w:p/>
    <w:p>
      <w:r>
        <w:rPr>
          <w:rFonts w:ascii="Arial" w:hAnsi="Arial" w:eastAsia="Arial"/>
          <w:b w:val="0"/>
          <w:sz w:val="22"/>
        </w:rPr>
        <w:t>Some humour,</w:t>
      </w:r>
    </w:p>
    <w:p>
      <w:r>
        <w:rPr>
          <w:rFonts w:ascii="Arial" w:hAnsi="Arial" w:eastAsia="Arial"/>
          <w:b w:val="0"/>
          <w:sz w:val="22"/>
        </w:rPr>
        <w:t>some hairbrained madness,</w:t>
      </w:r>
    </w:p>
    <w:p>
      <w:r>
        <w:rPr>
          <w:rFonts w:ascii="Arial" w:hAnsi="Arial" w:eastAsia="Arial"/>
          <w:b w:val="0"/>
          <w:sz w:val="22"/>
        </w:rPr>
        <w:t>some joyful craziness,</w:t>
      </w:r>
    </w:p>
    <w:p>
      <w:r>
        <w:rPr>
          <w:rFonts w:ascii="Arial" w:hAnsi="Arial" w:eastAsia="Arial"/>
          <w:b w:val="0"/>
          <w:sz w:val="22"/>
        </w:rPr>
        <w:t>some playful insanity,</w:t>
      </w:r>
    </w:p>
    <w:p>
      <w:r>
        <w:rPr>
          <w:rFonts w:ascii="Arial" w:hAnsi="Arial" w:eastAsia="Arial"/>
          <w:b w:val="0"/>
          <w:sz w:val="22"/>
        </w:rPr>
        <w:t>that is what you need,</w:t>
      </w:r>
    </w:p>
    <w:p>
      <w:r>
        <w:rPr>
          <w:rFonts w:ascii="Arial" w:hAnsi="Arial" w:eastAsia="Arial"/>
          <w:b w:val="0"/>
          <w:sz w:val="22"/>
        </w:rPr>
        <w:t>that is what you need,</w:t>
      </w:r>
    </w:p>
    <w:p>
      <w:r>
        <w:rPr>
          <w:rFonts w:ascii="Arial" w:hAnsi="Arial" w:eastAsia="Arial"/>
          <w:b w:val="0"/>
          <w:sz w:val="22"/>
        </w:rPr>
        <w:t>in this world to survive,</w:t>
      </w:r>
    </w:p>
    <w:p>
      <w:r>
        <w:rPr>
          <w:rFonts w:ascii="Arial" w:hAnsi="Arial" w:eastAsia="Arial"/>
          <w:b w:val="0"/>
          <w:sz w:val="22"/>
        </w:rPr>
        <w:t>because if you are not crazy,</w:t>
      </w:r>
    </w:p>
    <w:p>
      <w:r>
        <w:rPr>
          <w:rFonts w:ascii="Arial" w:hAnsi="Arial" w:eastAsia="Arial"/>
          <w:b w:val="0"/>
          <w:sz w:val="22"/>
        </w:rPr>
        <w:t>you will lose your way in life,</w:t>
      </w:r>
    </w:p>
    <w:p>
      <w:r>
        <w:rPr>
          <w:rFonts w:ascii="Arial" w:hAnsi="Arial" w:eastAsia="Arial"/>
          <w:b w:val="0"/>
          <w:sz w:val="22"/>
        </w:rPr>
        <w:t>and suffer countless miseries,</w:t>
      </w:r>
    </w:p>
    <w:p>
      <w:r>
        <w:rPr>
          <w:rFonts w:ascii="Arial" w:hAnsi="Arial" w:eastAsia="Arial"/>
          <w:b w:val="0"/>
          <w:sz w:val="22"/>
        </w:rPr>
        <w:t>after being brought down,</w:t>
      </w:r>
    </w:p>
    <w:p>
      <w:r>
        <w:rPr>
          <w:rFonts w:ascii="Arial" w:hAnsi="Arial" w:eastAsia="Arial"/>
          <w:b w:val="0"/>
          <w:sz w:val="22"/>
        </w:rPr>
        <w:t>by life’s difficult times,</w:t>
      </w:r>
    </w:p>
    <w:p>
      <w:r>
        <w:rPr>
          <w:rFonts w:ascii="Arial" w:hAnsi="Arial" w:eastAsia="Arial"/>
          <w:b w:val="0"/>
          <w:sz w:val="22"/>
        </w:rPr>
        <w:t>so, keep your humour,</w:t>
      </w:r>
    </w:p>
    <w:p>
      <w:r>
        <w:rPr>
          <w:rFonts w:ascii="Arial" w:hAnsi="Arial" w:eastAsia="Arial"/>
          <w:b w:val="0"/>
          <w:sz w:val="22"/>
        </w:rPr>
        <w:t>and you will be sane,</w:t>
      </w:r>
    </w:p>
    <w:p>
      <w:r>
        <w:rPr>
          <w:rFonts w:ascii="Arial" w:hAnsi="Arial" w:eastAsia="Arial"/>
          <w:b w:val="0"/>
          <w:sz w:val="22"/>
        </w:rPr>
        <w:t>yes, keep your humour,</w:t>
      </w:r>
    </w:p>
    <w:p>
      <w:r>
        <w:rPr>
          <w:rFonts w:ascii="Arial" w:hAnsi="Arial" w:eastAsia="Arial"/>
          <w:b w:val="0"/>
          <w:sz w:val="22"/>
        </w:rPr>
        <w:t>and you will keep your mind,</w:t>
      </w:r>
    </w:p>
    <w:p>
      <w:r>
        <w:rPr>
          <w:rFonts w:ascii="Arial" w:hAnsi="Arial" w:eastAsia="Arial"/>
          <w:b w:val="0"/>
          <w:sz w:val="22"/>
        </w:rPr>
        <w:t>you will keep your mind.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