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Made of fury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Made of fury.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Made of hate,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such a fire rages in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it I dare not contemplate,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of bitter tongue,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tear the world to shreds,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give them something to remember,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they only wish to forget,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are of such Ill mind, and poorly educated at best,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you, you win no friends,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such ill-thought-out composition,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stride the world with anger in your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a verbal barrage spilling,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bombastically and ripping out the hearts,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emotions of those who know better than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still, you think you know best, you think you know best.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