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Luminescent</w:t>
      </w:r>
    </w:p>
    <w:p/>
    <w:p>
      <w:r>
        <w:rPr>
          <w:rFonts w:ascii="Arial" w:hAnsi="Arial" w:eastAsia="Arial"/>
          <w:b w:val="0"/>
          <w:sz w:val="22"/>
        </w:rPr>
        <w:t>Luminescent,</w:t>
      </w:r>
    </w:p>
    <w:p>
      <w:r>
        <w:rPr>
          <w:rFonts w:ascii="Arial" w:hAnsi="Arial" w:eastAsia="Arial"/>
          <w:b w:val="0"/>
          <w:sz w:val="22"/>
        </w:rPr>
        <w:t>transcendent,</w:t>
      </w:r>
    </w:p>
    <w:p>
      <w:r>
        <w:rPr>
          <w:rFonts w:ascii="Arial" w:hAnsi="Arial" w:eastAsia="Arial"/>
          <w:b w:val="0"/>
          <w:sz w:val="22"/>
        </w:rPr>
        <w:t>effervescent,</w:t>
      </w:r>
    </w:p>
    <w:p>
      <w:r>
        <w:rPr>
          <w:rFonts w:ascii="Arial" w:hAnsi="Arial" w:eastAsia="Arial"/>
          <w:b w:val="0"/>
          <w:sz w:val="22"/>
        </w:rPr>
        <w:t>incandescent,</w:t>
      </w:r>
    </w:p>
    <w:p>
      <w:r>
        <w:rPr>
          <w:rFonts w:ascii="Arial" w:hAnsi="Arial" w:eastAsia="Arial"/>
          <w:b w:val="0"/>
          <w:sz w:val="22"/>
        </w:rPr>
        <w:t>magnificent,</w:t>
      </w:r>
    </w:p>
    <w:p>
      <w:r>
        <w:rPr>
          <w:rFonts w:ascii="Arial" w:hAnsi="Arial" w:eastAsia="Arial"/>
          <w:b w:val="0"/>
          <w:sz w:val="22"/>
        </w:rPr>
        <w:t>fire and flames,</w:t>
      </w:r>
    </w:p>
    <w:p>
      <w:r>
        <w:rPr>
          <w:rFonts w:ascii="Arial" w:hAnsi="Arial" w:eastAsia="Arial"/>
          <w:b w:val="0"/>
          <w:sz w:val="22"/>
        </w:rPr>
        <w:t>bending this way and that,</w:t>
      </w:r>
    </w:p>
    <w:p>
      <w:r>
        <w:rPr>
          <w:rFonts w:ascii="Arial" w:hAnsi="Arial" w:eastAsia="Arial"/>
          <w:b w:val="0"/>
          <w:sz w:val="22"/>
        </w:rPr>
        <w:t>and ever changing,</w:t>
      </w:r>
    </w:p>
    <w:p>
      <w:r>
        <w:rPr>
          <w:rFonts w:ascii="Arial" w:hAnsi="Arial" w:eastAsia="Arial"/>
          <w:b w:val="0"/>
          <w:sz w:val="22"/>
        </w:rPr>
        <w:t>in the evening as the moonlight,</w:t>
      </w:r>
    </w:p>
    <w:p>
      <w:r>
        <w:rPr>
          <w:rFonts w:ascii="Arial" w:hAnsi="Arial" w:eastAsia="Arial"/>
          <w:b w:val="0"/>
          <w:sz w:val="22"/>
        </w:rPr>
        <w:t>shines brightly through the trees,</w:t>
      </w:r>
    </w:p>
    <w:p>
      <w:r>
        <w:rPr>
          <w:rFonts w:ascii="Arial" w:hAnsi="Arial" w:eastAsia="Arial"/>
          <w:b w:val="0"/>
          <w:sz w:val="22"/>
        </w:rPr>
        <w:t>oh, what glories in the warmth that are before me,</w:t>
      </w:r>
    </w:p>
    <w:p>
      <w:r>
        <w:rPr>
          <w:rFonts w:ascii="Arial" w:hAnsi="Arial" w:eastAsia="Arial"/>
          <w:b w:val="0"/>
          <w:sz w:val="22"/>
        </w:rPr>
        <w:t>before me as I lay before it on my back,</w:t>
      </w:r>
    </w:p>
    <w:p>
      <w:r>
        <w:rPr>
          <w:rFonts w:ascii="Arial" w:hAnsi="Arial" w:eastAsia="Arial"/>
          <w:b w:val="0"/>
          <w:sz w:val="22"/>
        </w:rPr>
        <w:t>reaching for the stars,</w:t>
      </w:r>
    </w:p>
    <w:p>
      <w:r>
        <w:rPr>
          <w:rFonts w:ascii="Arial" w:hAnsi="Arial" w:eastAsia="Arial"/>
          <w:b w:val="0"/>
          <w:sz w:val="22"/>
        </w:rPr>
        <w:t>pretending to grab them out of the sky,</w:t>
      </w:r>
    </w:p>
    <w:p>
      <w:r>
        <w:rPr>
          <w:rFonts w:ascii="Arial" w:hAnsi="Arial" w:eastAsia="Arial"/>
          <w:b w:val="0"/>
          <w:sz w:val="22"/>
        </w:rPr>
        <w:t>oh, those magnificent twinkling lights,</w:t>
      </w:r>
    </w:p>
    <w:p>
      <w:r>
        <w:rPr>
          <w:rFonts w:ascii="Arial" w:hAnsi="Arial" w:eastAsia="Arial"/>
          <w:b w:val="0"/>
          <w:sz w:val="22"/>
        </w:rPr>
        <w:t>that shine so bright from so far away,</w:t>
      </w:r>
    </w:p>
    <w:p>
      <w:r>
        <w:rPr>
          <w:rFonts w:ascii="Arial" w:hAnsi="Arial" w:eastAsia="Arial"/>
          <w:b w:val="0"/>
          <w:sz w:val="22"/>
        </w:rPr>
        <w:t>those lights spectacularly captured beautifully in time,</w:t>
      </w:r>
    </w:p>
    <w:p>
      <w:r>
        <w:rPr>
          <w:rFonts w:ascii="Arial" w:hAnsi="Arial" w:eastAsia="Arial"/>
          <w:b w:val="0"/>
          <w:sz w:val="22"/>
        </w:rPr>
        <w:t>a vision different than the reality,</w:t>
      </w:r>
    </w:p>
    <w:p>
      <w:r>
        <w:rPr>
          <w:rFonts w:ascii="Arial" w:hAnsi="Arial" w:eastAsia="Arial"/>
          <w:b w:val="0"/>
          <w:sz w:val="22"/>
        </w:rPr>
        <w:t>the reality of the past that hits my eyes,</w:t>
      </w:r>
    </w:p>
    <w:p>
      <w:r>
        <w:rPr>
          <w:rFonts w:ascii="Arial" w:hAnsi="Arial" w:eastAsia="Arial"/>
          <w:b w:val="0"/>
          <w:sz w:val="22"/>
        </w:rPr>
        <w:t>light so gloriously reflecting ancient creations so wonderfully in the heavenly skies,</w:t>
      </w:r>
    </w:p>
    <w:p>
      <w:r>
        <w:rPr>
          <w:rFonts w:ascii="Arial" w:hAnsi="Arial" w:eastAsia="Arial"/>
          <w:b w:val="0"/>
          <w:sz w:val="22"/>
        </w:rPr>
        <w:t>and what hands must have made those I wonder,</w:t>
      </w:r>
    </w:p>
    <w:p>
      <w:r>
        <w:rPr>
          <w:rFonts w:ascii="Arial" w:hAnsi="Arial" w:eastAsia="Arial"/>
          <w:b w:val="0"/>
          <w:sz w:val="22"/>
        </w:rPr>
        <w:t>I do not know,</w:t>
      </w:r>
    </w:p>
    <w:p>
      <w:r>
        <w:rPr>
          <w:rFonts w:ascii="Arial" w:hAnsi="Arial" w:eastAsia="Arial"/>
          <w:b w:val="0"/>
          <w:sz w:val="22"/>
        </w:rPr>
        <w:t>but to see them how wonderful it is,</w:t>
      </w:r>
    </w:p>
    <w:p>
      <w:r>
        <w:rPr>
          <w:rFonts w:ascii="Arial" w:hAnsi="Arial" w:eastAsia="Arial"/>
          <w:b w:val="0"/>
          <w:sz w:val="22"/>
        </w:rPr>
        <w:t>those jewels of the universe so far away,</w:t>
      </w:r>
    </w:p>
    <w:p>
      <w:r>
        <w:rPr>
          <w:rFonts w:ascii="Arial" w:hAnsi="Arial" w:eastAsia="Arial"/>
          <w:b w:val="0"/>
          <w:sz w:val="22"/>
        </w:rPr>
        <w:t>inspiring my wandering mind,</w:t>
      </w:r>
    </w:p>
    <w:p>
      <w:r>
        <w:rPr>
          <w:rFonts w:ascii="Arial" w:hAnsi="Arial" w:eastAsia="Arial"/>
          <w:b w:val="0"/>
          <w:sz w:val="22"/>
        </w:rPr>
        <w:t>and that get me thinking,</w:t>
      </w:r>
    </w:p>
    <w:p>
      <w:r>
        <w:rPr>
          <w:rFonts w:ascii="Arial" w:hAnsi="Arial" w:eastAsia="Arial"/>
          <w:b w:val="0"/>
          <w:sz w:val="22"/>
        </w:rPr>
        <w:t>thinking of time,</w:t>
      </w:r>
    </w:p>
    <w:p>
      <w:r>
        <w:rPr>
          <w:rFonts w:ascii="Arial" w:hAnsi="Arial" w:eastAsia="Arial"/>
          <w:b w:val="0"/>
          <w:sz w:val="22"/>
        </w:rPr>
        <w:t>the time that it must have taken,</w:t>
      </w:r>
    </w:p>
    <w:p>
      <w:r>
        <w:rPr>
          <w:rFonts w:ascii="Arial" w:hAnsi="Arial" w:eastAsia="Arial"/>
          <w:b w:val="0"/>
          <w:sz w:val="22"/>
        </w:rPr>
        <w:t>for creation,</w:t>
      </w:r>
    </w:p>
    <w:p>
      <w:r>
        <w:rPr>
          <w:rFonts w:ascii="Arial" w:hAnsi="Arial" w:eastAsia="Arial"/>
          <w:b w:val="0"/>
          <w:sz w:val="22"/>
        </w:rPr>
        <w:t>to create so many beautiful delights,</w:t>
      </w:r>
    </w:p>
    <w:p>
      <w:r>
        <w:rPr>
          <w:rFonts w:ascii="Arial" w:hAnsi="Arial" w:eastAsia="Arial"/>
          <w:b w:val="0"/>
          <w:sz w:val="22"/>
        </w:rPr>
        <w:t>and sights,</w:t>
      </w:r>
    </w:p>
    <w:p>
      <w:r>
        <w:rPr>
          <w:rFonts w:ascii="Arial" w:hAnsi="Arial" w:eastAsia="Arial"/>
          <w:b w:val="0"/>
          <w:sz w:val="22"/>
        </w:rPr>
        <w:t>that thrill the heart,</w:t>
      </w:r>
    </w:p>
    <w:p>
      <w:r>
        <w:rPr>
          <w:rFonts w:ascii="Arial" w:hAnsi="Arial" w:eastAsia="Arial"/>
          <w:b w:val="0"/>
          <w:sz w:val="22"/>
        </w:rPr>
        <w:t>and the mind,</w:t>
      </w:r>
    </w:p>
    <w:p>
      <w:r>
        <w:rPr>
          <w:rFonts w:ascii="Arial" w:hAnsi="Arial" w:eastAsia="Arial"/>
          <w:b w:val="0"/>
          <w:sz w:val="22"/>
        </w:rPr>
        <w:t>as I sit by the fireside,</w:t>
      </w:r>
    </w:p>
    <w:p>
      <w:r>
        <w:rPr>
          <w:rFonts w:ascii="Arial" w:hAnsi="Arial" w:eastAsia="Arial"/>
          <w:b w:val="0"/>
          <w:sz w:val="22"/>
        </w:rPr>
        <w:t>here on Earth,</w:t>
      </w:r>
    </w:p>
    <w:p>
      <w:r>
        <w:rPr>
          <w:rFonts w:ascii="Arial" w:hAnsi="Arial" w:eastAsia="Arial"/>
          <w:b w:val="0"/>
          <w:sz w:val="22"/>
        </w:rPr>
        <w:t>yet with heaven filling my mind,</w:t>
      </w:r>
    </w:p>
    <w:p>
      <w:r>
        <w:rPr>
          <w:rFonts w:ascii="Arial" w:hAnsi="Arial" w:eastAsia="Arial"/>
          <w:b w:val="0"/>
          <w:sz w:val="22"/>
        </w:rPr>
        <w:t>heaven filling my mind with magic,</w:t>
      </w:r>
    </w:p>
    <w:p>
      <w:r>
        <w:rPr>
          <w:rFonts w:ascii="Arial" w:hAnsi="Arial" w:eastAsia="Arial"/>
          <w:b w:val="0"/>
          <w:sz w:val="22"/>
        </w:rPr>
        <w:t>from out of time, it doth shine,</w:t>
      </w:r>
    </w:p>
    <w:p>
      <w:r>
        <w:rPr>
          <w:rFonts w:ascii="Arial" w:hAnsi="Arial" w:eastAsia="Arial"/>
          <w:b w:val="0"/>
          <w:sz w:val="22"/>
        </w:rPr>
        <w:t>yes, it shines beautifully,</w:t>
      </w:r>
    </w:p>
    <w:p>
      <w:r>
        <w:rPr>
          <w:rFonts w:ascii="Arial" w:hAnsi="Arial" w:eastAsia="Arial"/>
          <w:b w:val="0"/>
          <w:sz w:val="22"/>
        </w:rPr>
        <w:t>and it shines for me alone,</w:t>
      </w:r>
    </w:p>
    <w:p>
      <w:r>
        <w:rPr>
          <w:rFonts w:ascii="Arial" w:hAnsi="Arial" w:eastAsia="Arial"/>
          <w:b w:val="0"/>
          <w:sz w:val="22"/>
        </w:rPr>
        <w:t>in this soliloquy out in the wilds,</w:t>
      </w:r>
    </w:p>
    <w:p>
      <w:r>
        <w:rPr>
          <w:rFonts w:ascii="Arial" w:hAnsi="Arial" w:eastAsia="Arial"/>
          <w:b w:val="0"/>
          <w:sz w:val="22"/>
        </w:rPr>
        <w:t>and as I lay down before the heavens,</w:t>
      </w:r>
    </w:p>
    <w:p>
      <w:r>
        <w:rPr>
          <w:rFonts w:ascii="Arial" w:hAnsi="Arial" w:eastAsia="Arial"/>
          <w:b w:val="0"/>
          <w:sz w:val="22"/>
        </w:rPr>
        <w:t>and I am transfixed and transcended,</w:t>
      </w:r>
    </w:p>
    <w:p>
      <w:r>
        <w:rPr>
          <w:rFonts w:ascii="Arial" w:hAnsi="Arial" w:eastAsia="Arial"/>
          <w:b w:val="0"/>
          <w:sz w:val="22"/>
        </w:rPr>
        <w:t>and my heart,</w:t>
      </w:r>
    </w:p>
    <w:p>
      <w:r>
        <w:rPr>
          <w:rFonts w:ascii="Arial" w:hAnsi="Arial" w:eastAsia="Arial"/>
          <w:b w:val="0"/>
          <w:sz w:val="22"/>
        </w:rPr>
        <w:t>it is captured by its majesty,</w:t>
      </w:r>
    </w:p>
    <w:p>
      <w:r>
        <w:rPr>
          <w:rFonts w:ascii="Arial" w:hAnsi="Arial" w:eastAsia="Arial"/>
          <w:b w:val="0"/>
          <w:sz w:val="22"/>
        </w:rPr>
        <w:t>before the galaxies,</w:t>
      </w:r>
    </w:p>
    <w:p>
      <w:r>
        <w:rPr>
          <w:rFonts w:ascii="Arial" w:hAnsi="Arial" w:eastAsia="Arial"/>
          <w:b w:val="0"/>
          <w:sz w:val="22"/>
        </w:rPr>
        <w:t>that sprawl so gloriously before me,</w:t>
      </w:r>
    </w:p>
    <w:p>
      <w:r>
        <w:rPr>
          <w:rFonts w:ascii="Arial" w:hAnsi="Arial" w:eastAsia="Arial"/>
          <w:b w:val="0"/>
          <w:sz w:val="22"/>
        </w:rPr>
        <w:t>and that dance so wonderfully in my eyes,</w:t>
      </w:r>
    </w:p>
    <w:p>
      <w:r>
        <w:rPr>
          <w:rFonts w:ascii="Arial" w:hAnsi="Arial" w:eastAsia="Arial"/>
          <w:b w:val="0"/>
          <w:sz w:val="22"/>
        </w:rPr>
        <w:t>and I am beguiled, and I smile,</w:t>
      </w:r>
    </w:p>
    <w:p>
      <w:r>
        <w:rPr>
          <w:rFonts w:ascii="Arial" w:hAnsi="Arial" w:eastAsia="Arial"/>
          <w:b w:val="0"/>
          <w:sz w:val="22"/>
        </w:rPr>
        <w:t>a smile a mile wide,</w:t>
      </w:r>
    </w:p>
    <w:p>
      <w:r>
        <w:rPr>
          <w:rFonts w:ascii="Arial" w:hAnsi="Arial" w:eastAsia="Arial"/>
          <w:b w:val="0"/>
          <w:sz w:val="22"/>
        </w:rPr>
        <w:t>a smile,</w:t>
      </w:r>
    </w:p>
    <w:p>
      <w:r>
        <w:rPr>
          <w:rFonts w:ascii="Arial" w:hAnsi="Arial" w:eastAsia="Arial"/>
          <w:b w:val="0"/>
          <w:sz w:val="22"/>
        </w:rPr>
        <w:t>that the overwhelmingly,</w:t>
      </w:r>
    </w:p>
    <w:p>
      <w:r>
        <w:rPr>
          <w:rFonts w:ascii="Arial" w:hAnsi="Arial" w:eastAsia="Arial"/>
          <w:b w:val="0"/>
          <w:sz w:val="22"/>
        </w:rPr>
        <w:t>beauteous majesty,</w:t>
      </w:r>
    </w:p>
    <w:p>
      <w:r>
        <w:rPr>
          <w:rFonts w:ascii="Arial" w:hAnsi="Arial" w:eastAsia="Arial"/>
          <w:b w:val="0"/>
          <w:sz w:val="22"/>
        </w:rPr>
        <w:t>of heaven places upon my face,</w:t>
      </w:r>
    </w:p>
    <w:p>
      <w:r>
        <w:rPr>
          <w:rFonts w:ascii="Arial" w:hAnsi="Arial" w:eastAsia="Arial"/>
          <w:b w:val="0"/>
          <w:sz w:val="22"/>
        </w:rPr>
        <w:t>as if kisses from the lips of a loved one,</w:t>
      </w:r>
    </w:p>
    <w:p>
      <w:r>
        <w:rPr>
          <w:rFonts w:ascii="Arial" w:hAnsi="Arial" w:eastAsia="Arial"/>
          <w:b w:val="0"/>
          <w:sz w:val="22"/>
        </w:rPr>
        <w:t>whose charms,</w:t>
      </w:r>
    </w:p>
    <w:p>
      <w:r>
        <w:rPr>
          <w:rFonts w:ascii="Arial" w:hAnsi="Arial" w:eastAsia="Arial"/>
          <w:b w:val="0"/>
          <w:sz w:val="22"/>
        </w:rPr>
        <w:t>send my senses into overdrive.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