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Low</w:t>
      </w:r>
    </w:p>
    <w:p/>
    <w:p>
      <w:r>
        <w:rPr>
          <w:rFonts w:ascii="Arial" w:hAnsi="Arial" w:eastAsia="Arial"/>
          <w:b w:val="0"/>
          <w:sz w:val="22"/>
        </w:rPr>
        <w:t>Low,</w:t>
      </w:r>
    </w:p>
    <w:p>
      <w:r>
        <w:rPr>
          <w:rFonts w:ascii="Arial" w:hAnsi="Arial" w:eastAsia="Arial"/>
          <w:b w:val="0"/>
          <w:sz w:val="22"/>
        </w:rPr>
        <w:t>low,</w:t>
      </w:r>
    </w:p>
    <w:p>
      <w:r>
        <w:rPr>
          <w:rFonts w:ascii="Arial" w:hAnsi="Arial" w:eastAsia="Arial"/>
          <w:b w:val="0"/>
          <w:sz w:val="22"/>
        </w:rPr>
        <w:t>down low,</w:t>
      </w:r>
    </w:p>
    <w:p>
      <w:r>
        <w:rPr>
          <w:rFonts w:ascii="Arial" w:hAnsi="Arial" w:eastAsia="Arial"/>
          <w:b w:val="0"/>
          <w:sz w:val="22"/>
        </w:rPr>
        <w:t>despair,</w:t>
      </w:r>
    </w:p>
    <w:p>
      <w:r>
        <w:rPr>
          <w:rFonts w:ascii="Arial" w:hAnsi="Arial" w:eastAsia="Arial"/>
          <w:b w:val="0"/>
          <w:sz w:val="22"/>
        </w:rPr>
        <w:t>far too many times,</w:t>
      </w:r>
    </w:p>
    <w:p>
      <w:r>
        <w:rPr>
          <w:rFonts w:ascii="Arial" w:hAnsi="Arial" w:eastAsia="Arial"/>
          <w:b w:val="0"/>
          <w:sz w:val="22"/>
        </w:rPr>
        <w:t>more despair in this life,</w:t>
      </w:r>
    </w:p>
    <w:p>
      <w:r>
        <w:rPr>
          <w:rFonts w:ascii="Arial" w:hAnsi="Arial" w:eastAsia="Arial"/>
          <w:b w:val="0"/>
          <w:sz w:val="22"/>
        </w:rPr>
        <w:t>more despair than I wish to know,</w:t>
      </w:r>
    </w:p>
    <w:p>
      <w:r>
        <w:rPr>
          <w:rFonts w:ascii="Arial" w:hAnsi="Arial" w:eastAsia="Arial"/>
          <w:b w:val="0"/>
          <w:sz w:val="22"/>
        </w:rPr>
        <w:t>and here alone,</w:t>
      </w:r>
    </w:p>
    <w:p>
      <w:r>
        <w:rPr>
          <w:rFonts w:ascii="Arial" w:hAnsi="Arial" w:eastAsia="Arial"/>
          <w:b w:val="0"/>
          <w:sz w:val="22"/>
        </w:rPr>
        <w:t>where my heart is not at home,</w:t>
      </w:r>
    </w:p>
    <w:p>
      <w:r>
        <w:rPr>
          <w:rFonts w:ascii="Arial" w:hAnsi="Arial" w:eastAsia="Arial"/>
          <w:b w:val="0"/>
          <w:sz w:val="22"/>
        </w:rPr>
        <w:t>how much lower can I go,</w:t>
      </w:r>
    </w:p>
    <w:p>
      <w:r>
        <w:rPr>
          <w:rFonts w:ascii="Arial" w:hAnsi="Arial" w:eastAsia="Arial"/>
          <w:b w:val="0"/>
          <w:sz w:val="22"/>
        </w:rPr>
        <w:t>because this heartache and this heartbreak,</w:t>
      </w:r>
    </w:p>
    <w:p>
      <w:r>
        <w:rPr>
          <w:rFonts w:ascii="Arial" w:hAnsi="Arial" w:eastAsia="Arial"/>
          <w:b w:val="0"/>
          <w:sz w:val="22"/>
        </w:rPr>
        <w:t>it has been more disastrous to me,</w:t>
      </w:r>
    </w:p>
    <w:p>
      <w:r>
        <w:rPr>
          <w:rFonts w:ascii="Arial" w:hAnsi="Arial" w:eastAsia="Arial"/>
          <w:b w:val="0"/>
          <w:sz w:val="22"/>
        </w:rPr>
        <w:t>and it has come upon me far too frequently,</w:t>
      </w:r>
    </w:p>
    <w:p>
      <w:r>
        <w:rPr>
          <w:rFonts w:ascii="Arial" w:hAnsi="Arial" w:eastAsia="Arial"/>
          <w:b w:val="0"/>
          <w:sz w:val="22"/>
        </w:rPr>
        <w:t>and fate, how cruel it is,</w:t>
      </w:r>
    </w:p>
    <w:p>
      <w:r>
        <w:rPr>
          <w:rFonts w:ascii="Arial" w:hAnsi="Arial" w:eastAsia="Arial"/>
          <w:b w:val="0"/>
          <w:sz w:val="22"/>
        </w:rPr>
        <w:t>when it forces you to contemplate the meaning of life,</w:t>
      </w:r>
    </w:p>
    <w:p>
      <w:r>
        <w:rPr>
          <w:rFonts w:ascii="Arial" w:hAnsi="Arial" w:eastAsia="Arial"/>
          <w:b w:val="0"/>
          <w:sz w:val="22"/>
        </w:rPr>
        <w:t>when there is no love in your life,</w:t>
      </w:r>
    </w:p>
    <w:p>
      <w:r>
        <w:rPr>
          <w:rFonts w:ascii="Arial" w:hAnsi="Arial" w:eastAsia="Arial"/>
          <w:b w:val="0"/>
          <w:sz w:val="22"/>
        </w:rPr>
        <w:t>and loneliness,</w:t>
      </w:r>
    </w:p>
    <w:p>
      <w:r>
        <w:rPr>
          <w:rFonts w:ascii="Arial" w:hAnsi="Arial" w:eastAsia="Arial"/>
          <w:b w:val="0"/>
          <w:sz w:val="22"/>
        </w:rPr>
        <w:t>it drives you insane,</w:t>
      </w:r>
    </w:p>
    <w:p>
      <w:r>
        <w:rPr>
          <w:rFonts w:ascii="Arial" w:hAnsi="Arial" w:eastAsia="Arial"/>
          <w:b w:val="0"/>
          <w:sz w:val="22"/>
        </w:rPr>
        <w:t>when you only have love on the brain.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