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Loved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Loved,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loved 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loved once,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never forget,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love is a precious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many splendid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which I have no wish to digress,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let me only bathe in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a pleasure that in only which I wish to exist,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is for by love I have been blessed,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blessed with great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blessed in the sensuality,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emotions of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rise and fall like a roller coaster,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travel inside me so quick,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travel inside me so quick,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light up my face with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its magic it brings tears to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beautiful is love when you fall so quick,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what a shock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it is unexpected,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arrives out of nowhere as if a lightning bolt,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awakens you from your slumber,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enters your heart so rapidly,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you do not have barely time to blink,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that first look,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that first realisation of feelings,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love brings such contentment and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makes you want to sing,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makes you want to sing,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an incredible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an incredible thing is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beautiful and a blessed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is no such finer thing upon this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when love fills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it fills you with its worth,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it fills you with its worth that it brings.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