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Love is a battlefield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Love is a battlefield,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is a tragedy,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is a comedy,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is a malady,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is a remedy,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it rages inside you as if the oceans and the seas,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is powerful,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is powerful with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wonder it is when it creeps up on you unexpectedly,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thrill it is when it enters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it lights up your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fills your eyes with magic,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feeling,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feeling,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emotions and sensations that rush over you like waves,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bring such a huge smile to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create such happy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love and its intimacies,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its complexities,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love is a tragedy,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is a comedy,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is a malady,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is a battlefield, love is a remedy,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love is as glorious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being in love is the best feeling of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being in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there truly is no better place to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