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Love connections</w:t>
      </w:r>
    </w:p>
    <w:p/>
    <w:p>
      <w:r>
        <w:rPr>
          <w:rFonts w:ascii="Arial" w:hAnsi="Arial" w:eastAsia="Arial"/>
          <w:b w:val="0"/>
          <w:sz w:val="22"/>
        </w:rPr>
        <w:t>Love connections,</w:t>
      </w:r>
    </w:p>
    <w:p>
      <w:r>
        <w:rPr>
          <w:rFonts w:ascii="Arial" w:hAnsi="Arial" w:eastAsia="Arial"/>
          <w:b w:val="0"/>
          <w:sz w:val="22"/>
        </w:rPr>
        <w:t>moon glow,</w:t>
      </w:r>
    </w:p>
    <w:p>
      <w:r>
        <w:rPr>
          <w:rFonts w:ascii="Arial" w:hAnsi="Arial" w:eastAsia="Arial"/>
          <w:b w:val="0"/>
          <w:sz w:val="22"/>
        </w:rPr>
        <w:t>waiting on you,</w:t>
      </w:r>
    </w:p>
    <w:p>
      <w:r>
        <w:rPr>
          <w:rFonts w:ascii="Arial" w:hAnsi="Arial" w:eastAsia="Arial"/>
          <w:b w:val="0"/>
          <w:sz w:val="22"/>
        </w:rPr>
        <w:t>waiting on you to arrive in the winter snows,</w:t>
      </w:r>
    </w:p>
    <w:p>
      <w:r>
        <w:rPr>
          <w:rFonts w:ascii="Arial" w:hAnsi="Arial" w:eastAsia="Arial"/>
          <w:b w:val="0"/>
          <w:sz w:val="22"/>
        </w:rPr>
        <w:t>as the snowflakes fall,</w:t>
      </w:r>
    </w:p>
    <w:p>
      <w:r>
        <w:rPr>
          <w:rFonts w:ascii="Arial" w:hAnsi="Arial" w:eastAsia="Arial"/>
          <w:b w:val="0"/>
          <w:sz w:val="22"/>
        </w:rPr>
        <w:t>and the wind to me it calls,</w:t>
      </w:r>
    </w:p>
    <w:p>
      <w:r>
        <w:rPr>
          <w:rFonts w:ascii="Arial" w:hAnsi="Arial" w:eastAsia="Arial"/>
          <w:b w:val="0"/>
          <w:sz w:val="22"/>
        </w:rPr>
        <w:t>and how cold it is,</w:t>
      </w:r>
    </w:p>
    <w:p>
      <w:r>
        <w:rPr>
          <w:rFonts w:ascii="Arial" w:hAnsi="Arial" w:eastAsia="Arial"/>
          <w:b w:val="0"/>
          <w:sz w:val="22"/>
        </w:rPr>
        <w:t>but soon I will be with you and in your arms,</w:t>
      </w:r>
    </w:p>
    <w:p>
      <w:r>
        <w:rPr>
          <w:rFonts w:ascii="Arial" w:hAnsi="Arial" w:eastAsia="Arial"/>
          <w:b w:val="0"/>
          <w:sz w:val="22"/>
        </w:rPr>
        <w:t>in the arms of the one I love,</w:t>
      </w:r>
    </w:p>
    <w:p>
      <w:r>
        <w:rPr>
          <w:rFonts w:ascii="Arial" w:hAnsi="Arial" w:eastAsia="Arial"/>
          <w:b w:val="0"/>
          <w:sz w:val="22"/>
        </w:rPr>
        <w:t>and my face with love will be all aglow,</w:t>
      </w:r>
    </w:p>
    <w:p>
      <w:r>
        <w:rPr>
          <w:rFonts w:ascii="Arial" w:hAnsi="Arial" w:eastAsia="Arial"/>
          <w:b w:val="0"/>
          <w:sz w:val="22"/>
        </w:rPr>
        <w:t>for you were sent to me from the heavens above,</w:t>
      </w:r>
    </w:p>
    <w:p>
      <w:r>
        <w:rPr>
          <w:rFonts w:ascii="Arial" w:hAnsi="Arial" w:eastAsia="Arial"/>
          <w:b w:val="0"/>
          <w:sz w:val="22"/>
        </w:rPr>
        <w:t>and that night we met,</w:t>
      </w:r>
    </w:p>
    <w:p>
      <w:r>
        <w:rPr>
          <w:rFonts w:ascii="Arial" w:hAnsi="Arial" w:eastAsia="Arial"/>
          <w:b w:val="0"/>
          <w:sz w:val="22"/>
        </w:rPr>
        <w:t>I will never forget,</w:t>
      </w:r>
    </w:p>
    <w:p>
      <w:r>
        <w:rPr>
          <w:rFonts w:ascii="Arial" w:hAnsi="Arial" w:eastAsia="Arial"/>
          <w:b w:val="0"/>
          <w:sz w:val="22"/>
        </w:rPr>
        <w:t>and that smile of yours,</w:t>
      </w:r>
    </w:p>
    <w:p>
      <w:r>
        <w:rPr>
          <w:rFonts w:ascii="Arial" w:hAnsi="Arial" w:eastAsia="Arial"/>
          <w:b w:val="0"/>
          <w:sz w:val="22"/>
        </w:rPr>
        <w:t>it goes on forever,</w:t>
      </w:r>
    </w:p>
    <w:p>
      <w:r>
        <w:rPr>
          <w:rFonts w:ascii="Arial" w:hAnsi="Arial" w:eastAsia="Arial"/>
          <w:b w:val="0"/>
          <w:sz w:val="22"/>
        </w:rPr>
        <w:t>and I hope it goes on forevermore,</w:t>
      </w:r>
    </w:p>
    <w:p>
      <w:r>
        <w:rPr>
          <w:rFonts w:ascii="Arial" w:hAnsi="Arial" w:eastAsia="Arial"/>
          <w:b w:val="0"/>
          <w:sz w:val="22"/>
        </w:rPr>
        <w:t>and for that I dream,</w:t>
      </w:r>
    </w:p>
    <w:p>
      <w:r>
        <w:rPr>
          <w:rFonts w:ascii="Arial" w:hAnsi="Arial" w:eastAsia="Arial"/>
          <w:b w:val="0"/>
          <w:sz w:val="22"/>
        </w:rPr>
        <w:t>and for your kisses to extend into infinity,</w:t>
      </w:r>
    </w:p>
    <w:p>
      <w:r>
        <w:rPr>
          <w:rFonts w:ascii="Arial" w:hAnsi="Arial" w:eastAsia="Arial"/>
          <w:b w:val="0"/>
          <w:sz w:val="22"/>
        </w:rPr>
        <w:t>and for us to see,</w:t>
      </w:r>
    </w:p>
    <w:p>
      <w:r>
        <w:rPr>
          <w:rFonts w:ascii="Arial" w:hAnsi="Arial" w:eastAsia="Arial"/>
          <w:b w:val="0"/>
          <w:sz w:val="22"/>
        </w:rPr>
        <w:t>for us to see every sun rise together and every night fall,</w:t>
      </w:r>
    </w:p>
    <w:p>
      <w:r>
        <w:rPr>
          <w:rFonts w:ascii="Arial" w:hAnsi="Arial" w:eastAsia="Arial"/>
          <w:b w:val="0"/>
          <w:sz w:val="22"/>
        </w:rPr>
        <w:t>for you to me,</w:t>
      </w:r>
    </w:p>
    <w:p>
      <w:r>
        <w:rPr>
          <w:rFonts w:ascii="Arial" w:hAnsi="Arial" w:eastAsia="Arial"/>
          <w:b w:val="0"/>
          <w:sz w:val="22"/>
        </w:rPr>
        <w:t>are so beautiful, wild, and free,</w:t>
      </w:r>
    </w:p>
    <w:p>
      <w:r>
        <w:rPr>
          <w:rFonts w:ascii="Arial" w:hAnsi="Arial" w:eastAsia="Arial"/>
          <w:b w:val="0"/>
          <w:sz w:val="22"/>
        </w:rPr>
        <w:t>and you pull me back to you,</w:t>
      </w:r>
    </w:p>
    <w:p>
      <w:r>
        <w:rPr>
          <w:rFonts w:ascii="Arial" w:hAnsi="Arial" w:eastAsia="Arial"/>
          <w:b w:val="0"/>
          <w:sz w:val="22"/>
        </w:rPr>
        <w:t>and distract me so pleasantly,</w:t>
      </w:r>
    </w:p>
    <w:p>
      <w:r>
        <w:rPr>
          <w:rFonts w:ascii="Arial" w:hAnsi="Arial" w:eastAsia="Arial"/>
          <w:b w:val="0"/>
          <w:sz w:val="22"/>
        </w:rPr>
        <w:t>so pleasantly from the things that I should be doing,</w:t>
      </w:r>
    </w:p>
    <w:p>
      <w:r>
        <w:rPr>
          <w:rFonts w:ascii="Arial" w:hAnsi="Arial" w:eastAsia="Arial"/>
          <w:b w:val="0"/>
          <w:sz w:val="22"/>
        </w:rPr>
        <w:t>and you pull me back away from them,</w:t>
      </w:r>
    </w:p>
    <w:p>
      <w:r>
        <w:rPr>
          <w:rFonts w:ascii="Arial" w:hAnsi="Arial" w:eastAsia="Arial"/>
          <w:b w:val="0"/>
          <w:sz w:val="22"/>
        </w:rPr>
        <w:t>as if with the force of the moon that drives the oceans,</w:t>
      </w:r>
    </w:p>
    <w:p>
      <w:r>
        <w:rPr>
          <w:rFonts w:ascii="Arial" w:hAnsi="Arial" w:eastAsia="Arial"/>
          <w:b w:val="0"/>
          <w:sz w:val="22"/>
        </w:rPr>
        <w:t>and the seas and the waves to the shores,</w:t>
      </w:r>
    </w:p>
    <w:p>
      <w:r>
        <w:rPr>
          <w:rFonts w:ascii="Arial" w:hAnsi="Arial" w:eastAsia="Arial"/>
          <w:b w:val="0"/>
          <w:sz w:val="22"/>
        </w:rPr>
        <w:t>to the shores of this beautiful planet,</w:t>
      </w:r>
    </w:p>
    <w:p>
      <w:r>
        <w:rPr>
          <w:rFonts w:ascii="Arial" w:hAnsi="Arial" w:eastAsia="Arial"/>
          <w:b w:val="0"/>
          <w:sz w:val="22"/>
        </w:rPr>
        <w:t>that is our happy home,</w:t>
      </w:r>
    </w:p>
    <w:p>
      <w:r>
        <w:rPr>
          <w:rFonts w:ascii="Arial" w:hAnsi="Arial" w:eastAsia="Arial"/>
          <w:b w:val="0"/>
          <w:sz w:val="22"/>
        </w:rPr>
        <w:t>and wherever we roam,</w:t>
      </w:r>
    </w:p>
    <w:p>
      <w:r>
        <w:rPr>
          <w:rFonts w:ascii="Arial" w:hAnsi="Arial" w:eastAsia="Arial"/>
          <w:b w:val="0"/>
          <w:sz w:val="22"/>
        </w:rPr>
        <w:t>how you inspire me, beguile me, and make me laugh,</w:t>
      </w:r>
    </w:p>
    <w:p>
      <w:r>
        <w:rPr>
          <w:rFonts w:ascii="Arial" w:hAnsi="Arial" w:eastAsia="Arial"/>
          <w:b w:val="0"/>
          <w:sz w:val="22"/>
        </w:rPr>
        <w:t>and charm me with all your feminine wiles,</w:t>
      </w:r>
    </w:p>
    <w:p>
      <w:r>
        <w:rPr>
          <w:rFonts w:ascii="Arial" w:hAnsi="Arial" w:eastAsia="Arial"/>
          <w:b w:val="0"/>
          <w:sz w:val="22"/>
        </w:rPr>
        <w:t>and oh, how you make me smile,</w:t>
      </w:r>
    </w:p>
    <w:p>
      <w:r>
        <w:rPr>
          <w:rFonts w:ascii="Arial" w:hAnsi="Arial" w:eastAsia="Arial"/>
          <w:b w:val="0"/>
          <w:sz w:val="22"/>
        </w:rPr>
        <w:t>how you make me smile,</w:t>
      </w:r>
    </w:p>
    <w:p>
      <w:r>
        <w:rPr>
          <w:rFonts w:ascii="Arial" w:hAnsi="Arial" w:eastAsia="Arial"/>
          <w:b w:val="0"/>
          <w:sz w:val="22"/>
        </w:rPr>
        <w:t>and your smile it goes on as long as if it was a country mile,</w:t>
      </w:r>
    </w:p>
    <w:p>
      <w:r>
        <w:rPr>
          <w:rFonts w:ascii="Arial" w:hAnsi="Arial" w:eastAsia="Arial"/>
          <w:b w:val="0"/>
          <w:sz w:val="22"/>
        </w:rPr>
        <w:t>and oh, how beautiful and elegant you look,</w:t>
      </w:r>
    </w:p>
    <w:p>
      <w:r>
        <w:rPr>
          <w:rFonts w:ascii="Arial" w:hAnsi="Arial" w:eastAsia="Arial"/>
          <w:b w:val="0"/>
          <w:sz w:val="22"/>
        </w:rPr>
        <w:t>and how much style you have,</w:t>
      </w:r>
    </w:p>
    <w:p>
      <w:r>
        <w:rPr>
          <w:rFonts w:ascii="Arial" w:hAnsi="Arial" w:eastAsia="Arial"/>
          <w:b w:val="0"/>
          <w:sz w:val="22"/>
        </w:rPr>
        <w:t>how much style,</w:t>
      </w:r>
    </w:p>
    <w:p>
      <w:r>
        <w:rPr>
          <w:rFonts w:ascii="Arial" w:hAnsi="Arial" w:eastAsia="Arial"/>
          <w:b w:val="0"/>
          <w:sz w:val="22"/>
        </w:rPr>
        <w:t>and I feel, I feel like I have known you for a million years,</w:t>
      </w:r>
    </w:p>
    <w:p>
      <w:r>
        <w:rPr>
          <w:rFonts w:ascii="Arial" w:hAnsi="Arial" w:eastAsia="Arial"/>
          <w:b w:val="0"/>
          <w:sz w:val="22"/>
        </w:rPr>
        <w:t>and how glad I am to see you,</w:t>
      </w:r>
    </w:p>
    <w:p>
      <w:r>
        <w:rPr>
          <w:rFonts w:ascii="Arial" w:hAnsi="Arial" w:eastAsia="Arial"/>
          <w:b w:val="0"/>
          <w:sz w:val="22"/>
        </w:rPr>
        <w:t>whenever we have been apart,</w:t>
      </w:r>
    </w:p>
    <w:p>
      <w:r>
        <w:rPr>
          <w:rFonts w:ascii="Arial" w:hAnsi="Arial" w:eastAsia="Arial"/>
          <w:b w:val="0"/>
          <w:sz w:val="22"/>
        </w:rPr>
        <w:t>because when we are apart,</w:t>
      </w:r>
    </w:p>
    <w:p>
      <w:r>
        <w:rPr>
          <w:rFonts w:ascii="Arial" w:hAnsi="Arial" w:eastAsia="Arial"/>
          <w:b w:val="0"/>
          <w:sz w:val="22"/>
        </w:rPr>
        <w:t>it is like the stars have been plucked from the night skies,</w:t>
      </w:r>
    </w:p>
    <w:p>
      <w:r>
        <w:rPr>
          <w:rFonts w:ascii="Arial" w:hAnsi="Arial" w:eastAsia="Arial"/>
          <w:b w:val="0"/>
          <w:sz w:val="22"/>
        </w:rPr>
        <w:t>and there’s only dark, only dark,</w:t>
      </w:r>
    </w:p>
    <w:p>
      <w:r>
        <w:rPr>
          <w:rFonts w:ascii="Arial" w:hAnsi="Arial" w:eastAsia="Arial"/>
          <w:b w:val="0"/>
          <w:sz w:val="22"/>
        </w:rPr>
        <w:t>and without you,</w:t>
      </w:r>
    </w:p>
    <w:p>
      <w:r>
        <w:rPr>
          <w:rFonts w:ascii="Arial" w:hAnsi="Arial" w:eastAsia="Arial"/>
          <w:b w:val="0"/>
          <w:sz w:val="22"/>
        </w:rPr>
        <w:t>it is like someone has stolen my heart,</w:t>
      </w:r>
    </w:p>
    <w:p>
      <w:r>
        <w:rPr>
          <w:rFonts w:ascii="Arial" w:hAnsi="Arial" w:eastAsia="Arial"/>
          <w:b w:val="0"/>
          <w:sz w:val="22"/>
        </w:rPr>
        <w:t>and put it away for a rainy day,</w:t>
      </w:r>
    </w:p>
    <w:p>
      <w:r>
        <w:rPr>
          <w:rFonts w:ascii="Arial" w:hAnsi="Arial" w:eastAsia="Arial"/>
          <w:b w:val="0"/>
          <w:sz w:val="22"/>
        </w:rPr>
        <w:t>and you to me, are as beautiful as can be,</w:t>
      </w:r>
    </w:p>
    <w:p>
      <w:r>
        <w:rPr>
          <w:rFonts w:ascii="Arial" w:hAnsi="Arial" w:eastAsia="Arial"/>
          <w:b w:val="0"/>
          <w:sz w:val="22"/>
        </w:rPr>
        <w:t>as beautiful as all the flowers in the world to me,</w:t>
      </w:r>
    </w:p>
    <w:p>
      <w:r>
        <w:rPr>
          <w:rFonts w:ascii="Arial" w:hAnsi="Arial" w:eastAsia="Arial"/>
          <w:b w:val="0"/>
          <w:sz w:val="22"/>
        </w:rPr>
        <w:t>and how proud, how proud I am to be,</w:t>
      </w:r>
    </w:p>
    <w:p>
      <w:r>
        <w:rPr>
          <w:rFonts w:ascii="Arial" w:hAnsi="Arial" w:eastAsia="Arial"/>
          <w:b w:val="0"/>
          <w:sz w:val="22"/>
        </w:rPr>
        <w:t>the one that you love,</w:t>
      </w:r>
    </w:p>
    <w:p>
      <w:r>
        <w:rPr>
          <w:rFonts w:ascii="Arial" w:hAnsi="Arial" w:eastAsia="Arial"/>
          <w:b w:val="0"/>
          <w:sz w:val="22"/>
        </w:rPr>
        <w:t>and how proud you are too,</w:t>
      </w:r>
    </w:p>
    <w:p>
      <w:r>
        <w:rPr>
          <w:rFonts w:ascii="Arial" w:hAnsi="Arial" w:eastAsia="Arial"/>
          <w:b w:val="0"/>
          <w:sz w:val="22"/>
        </w:rPr>
        <w:t>and we, we were meant to be,</w:t>
      </w:r>
    </w:p>
    <w:p>
      <w:r>
        <w:rPr>
          <w:rFonts w:ascii="Arial" w:hAnsi="Arial" w:eastAsia="Arial"/>
          <w:b w:val="0"/>
          <w:sz w:val="22"/>
        </w:rPr>
        <w:t>we were meant to be, you and me,</w:t>
      </w:r>
    </w:p>
    <w:p>
      <w:r>
        <w:rPr>
          <w:rFonts w:ascii="Arial" w:hAnsi="Arial" w:eastAsia="Arial"/>
          <w:b w:val="0"/>
          <w:sz w:val="22"/>
        </w:rPr>
        <w:t>and how grateful and thankful I am for you,</w:t>
      </w:r>
    </w:p>
    <w:p>
      <w:r>
        <w:rPr>
          <w:rFonts w:ascii="Arial" w:hAnsi="Arial" w:eastAsia="Arial"/>
          <w:b w:val="0"/>
          <w:sz w:val="22"/>
        </w:rPr>
        <w:t>and you for me, and here we stand,</w:t>
      </w:r>
    </w:p>
    <w:p>
      <w:r>
        <w:rPr>
          <w:rFonts w:ascii="Arial" w:hAnsi="Arial" w:eastAsia="Arial"/>
          <w:b w:val="0"/>
          <w:sz w:val="22"/>
        </w:rPr>
        <w:t>here we stand together underneath the cherry tree,</w:t>
      </w:r>
    </w:p>
    <w:p>
      <w:r>
        <w:rPr>
          <w:rFonts w:ascii="Arial" w:hAnsi="Arial" w:eastAsia="Arial"/>
          <w:b w:val="0"/>
          <w:sz w:val="22"/>
        </w:rPr>
        <w:t>kissing each other upon the lips so delicately,</w:t>
      </w:r>
    </w:p>
    <w:p>
      <w:r>
        <w:rPr>
          <w:rFonts w:ascii="Arial" w:hAnsi="Arial" w:eastAsia="Arial"/>
          <w:b w:val="0"/>
          <w:sz w:val="22"/>
        </w:rPr>
        <w:t>and tenderly,</w:t>
      </w:r>
    </w:p>
    <w:p>
      <w:r>
        <w:rPr>
          <w:rFonts w:ascii="Arial" w:hAnsi="Arial" w:eastAsia="Arial"/>
          <w:b w:val="0"/>
          <w:sz w:val="22"/>
        </w:rPr>
        <w:t>and what a glorious sensation it is to me,</w:t>
      </w:r>
    </w:p>
    <w:p>
      <w:r>
        <w:rPr>
          <w:rFonts w:ascii="Arial" w:hAnsi="Arial" w:eastAsia="Arial"/>
          <w:b w:val="0"/>
          <w:sz w:val="22"/>
        </w:rPr>
        <w:t>as we stand in a gentle breeze,</w:t>
      </w:r>
    </w:p>
    <w:p>
      <w:r>
        <w:rPr>
          <w:rFonts w:ascii="Arial" w:hAnsi="Arial" w:eastAsia="Arial"/>
          <w:b w:val="0"/>
          <w:sz w:val="22"/>
        </w:rPr>
        <w:t>and the cherry blossom falls,</w:t>
      </w:r>
    </w:p>
    <w:p>
      <w:r>
        <w:rPr>
          <w:rFonts w:ascii="Arial" w:hAnsi="Arial" w:eastAsia="Arial"/>
          <w:b w:val="0"/>
          <w:sz w:val="22"/>
        </w:rPr>
        <w:t>and we hold each other so closely and tenderly,</w:t>
      </w:r>
    </w:p>
    <w:p>
      <w:r>
        <w:rPr>
          <w:rFonts w:ascii="Arial" w:hAnsi="Arial" w:eastAsia="Arial"/>
          <w:b w:val="0"/>
          <w:sz w:val="22"/>
        </w:rPr>
        <w:t>and we gaze in each other’s eyes so lovingly,</w:t>
      </w:r>
    </w:p>
    <w:p>
      <w:r>
        <w:rPr>
          <w:rFonts w:ascii="Arial" w:hAnsi="Arial" w:eastAsia="Arial"/>
          <w:b w:val="0"/>
          <w:sz w:val="22"/>
        </w:rPr>
        <w:t>so lovingly.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