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Loud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Loud, loud night, somewhere where I don't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by the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with peace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with the sunshine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under the clouds and the bluest of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watching the world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time it sails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life, well it is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it to be any other way it would be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cannot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music plays, and we dance a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kiss and we drink a little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beauteous is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beauteous it is with just you and I.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