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Loquacious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of loquacious bent,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of never-ending words from which you do not repent,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mealy mouthed,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angry foul mouthed verbally challenged lout of ill intent,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cannot you for a moment repent,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all you do is irritate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get no peace and quiet from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seem to have,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the useless words that you could ever need,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never seem to get bored of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happy you seem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spreading their malcontent,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nothing of intellectual value,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words that you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when I see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look to heaven, and I pray,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pray for a lightning bolt to strike you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from you I will not hear another sound,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would be truly better for those all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unfortunately, God must be busy and cannot be found,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will have to avoid you as best I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that is the only plan,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plan that is down to luck,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unfortunately,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mealy mouthed angry foul mouthed,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verbally challenged lout of ill intent,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of other intent,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beer can in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wander through town where your life is misspent,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I wish for you to not be so uncouth,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I wish for you not to waste your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disgusting verbosities,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seem far too often to aim them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increasing regularity,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woe is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God is nowhere to be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unfortunate,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are only capable,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vulgar and obscene words which are far too often heard,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they cut through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shatter people’s eardrums everywhere,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you would read a dictionary,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learn some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are more useful to use in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do not care about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 you mealy mouthed,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angry foul mouthed,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verbally challenged lout of ill intent,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continue, until you are as blue in the face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foul language never repent.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