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Looking through the trees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Looking through the trees, looking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a distant place that I have never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to the fields where I have never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in the sunlight and looking at the grass so green,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through the trees at the birds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the leaves blowing in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you, the elusive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elusive deer that so often runs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far too often and so often fleetingly,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often fleetingly leaving me with awe, and only a sigh.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here I am looking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through the trees in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fields where you have often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through the trees where sometimes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quicker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me you are like a mirage rarely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look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through the trees to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wish you were here with your incredible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incredible eyes that haunt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today it is 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just, looking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only but a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only linger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only today can I admire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now, thinking of you in the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wish I was so fast, as fast as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like to avoid humans more rapidly.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