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Looking good</w:t>
      </w:r>
    </w:p>
    <w:p/>
    <w:p>
      <w:r>
        <w:rPr>
          <w:rFonts w:ascii="Arial" w:hAnsi="Arial" w:eastAsia="Arial"/>
          <w:b w:val="0"/>
          <w:sz w:val="22"/>
        </w:rPr>
        <w:t>Many,</w:t>
      </w:r>
    </w:p>
    <w:p>
      <w:r>
        <w:rPr>
          <w:rFonts w:ascii="Arial" w:hAnsi="Arial" w:eastAsia="Arial"/>
          <w:b w:val="0"/>
          <w:sz w:val="22"/>
        </w:rPr>
        <w:t>plenty,</w:t>
      </w:r>
    </w:p>
    <w:p>
      <w:r>
        <w:rPr>
          <w:rFonts w:ascii="Arial" w:hAnsi="Arial" w:eastAsia="Arial"/>
          <w:b w:val="0"/>
          <w:sz w:val="22"/>
        </w:rPr>
        <w:t>any,</w:t>
      </w:r>
    </w:p>
    <w:p>
      <w:r>
        <w:rPr>
          <w:rFonts w:ascii="Arial" w:hAnsi="Arial" w:eastAsia="Arial"/>
          <w:b w:val="0"/>
          <w:sz w:val="22"/>
        </w:rPr>
        <w:t>well, maybe a bottle of whisky,</w:t>
      </w:r>
    </w:p>
    <w:p>
      <w:r>
        <w:rPr>
          <w:rFonts w:ascii="Arial" w:hAnsi="Arial" w:eastAsia="Arial"/>
          <w:b w:val="0"/>
          <w:sz w:val="22"/>
        </w:rPr>
        <w:t>because I'm feeling frisky,</w:t>
      </w:r>
    </w:p>
    <w:p>
      <w:r>
        <w:rPr>
          <w:rFonts w:ascii="Arial" w:hAnsi="Arial" w:eastAsia="Arial"/>
          <w:b w:val="0"/>
          <w:sz w:val="22"/>
        </w:rPr>
        <w:t>and my gal,</w:t>
      </w:r>
    </w:p>
    <w:p>
      <w:r>
        <w:rPr>
          <w:rFonts w:ascii="Arial" w:hAnsi="Arial" w:eastAsia="Arial"/>
          <w:b w:val="0"/>
          <w:sz w:val="22"/>
        </w:rPr>
        <w:t>well, she's real swell,</w:t>
      </w:r>
    </w:p>
    <w:p>
      <w:r>
        <w:rPr>
          <w:rFonts w:ascii="Arial" w:hAnsi="Arial" w:eastAsia="Arial"/>
          <w:b w:val="0"/>
          <w:sz w:val="22"/>
        </w:rPr>
        <w:t>and hell,</w:t>
      </w:r>
    </w:p>
    <w:p>
      <w:r>
        <w:rPr>
          <w:rFonts w:ascii="Arial" w:hAnsi="Arial" w:eastAsia="Arial"/>
          <w:b w:val="0"/>
          <w:sz w:val="22"/>
        </w:rPr>
        <w:t>I ain't seen her for a week said the man to the cashier,</w:t>
      </w:r>
    </w:p>
    <w:p>
      <w:r>
        <w:rPr>
          <w:rFonts w:ascii="Arial" w:hAnsi="Arial" w:eastAsia="Arial"/>
          <w:b w:val="0"/>
          <w:sz w:val="22"/>
        </w:rPr>
        <w:t>who smiled as he took the money for the whisky,</w:t>
      </w:r>
    </w:p>
    <w:p>
      <w:r>
        <w:rPr>
          <w:rFonts w:ascii="Arial" w:hAnsi="Arial" w:eastAsia="Arial"/>
          <w:b w:val="0"/>
          <w:sz w:val="22"/>
        </w:rPr>
        <w:t>and threw in a pack of cigarettes for free,</w:t>
      </w:r>
    </w:p>
    <w:p>
      <w:r>
        <w:rPr>
          <w:rFonts w:ascii="Arial" w:hAnsi="Arial" w:eastAsia="Arial"/>
          <w:b w:val="0"/>
          <w:sz w:val="22"/>
        </w:rPr>
        <w:t>thanks, said the man,</w:t>
      </w:r>
    </w:p>
    <w:p>
      <w:r>
        <w:rPr>
          <w:rFonts w:ascii="Arial" w:hAnsi="Arial" w:eastAsia="Arial"/>
          <w:b w:val="0"/>
          <w:sz w:val="22"/>
        </w:rPr>
        <w:t>of you that is mighty grand,</w:t>
      </w:r>
    </w:p>
    <w:p>
      <w:r>
        <w:rPr>
          <w:rFonts w:ascii="Arial" w:hAnsi="Arial" w:eastAsia="Arial"/>
          <w:b w:val="0"/>
          <w:sz w:val="22"/>
        </w:rPr>
        <w:t>and the cashier smiled and said goodbye,</w:t>
      </w:r>
    </w:p>
    <w:p>
      <w:r>
        <w:rPr>
          <w:rFonts w:ascii="Arial" w:hAnsi="Arial" w:eastAsia="Arial"/>
          <w:b w:val="0"/>
          <w:sz w:val="22"/>
        </w:rPr>
        <w:t>and the customer with his trilby hat,</w:t>
      </w:r>
    </w:p>
    <w:p>
      <w:r>
        <w:rPr>
          <w:rFonts w:ascii="Arial" w:hAnsi="Arial" w:eastAsia="Arial"/>
          <w:b w:val="0"/>
          <w:sz w:val="22"/>
        </w:rPr>
        <w:t>he went outside to brave the rain leaden sky,</w:t>
      </w:r>
    </w:p>
    <w:p>
      <w:r>
        <w:rPr>
          <w:rFonts w:ascii="Arial" w:hAnsi="Arial" w:eastAsia="Arial"/>
          <w:b w:val="0"/>
          <w:sz w:val="22"/>
        </w:rPr>
        <w:t>as a few rain drops fell, ah, hell,</w:t>
      </w:r>
    </w:p>
    <w:p>
      <w:r>
        <w:rPr>
          <w:rFonts w:ascii="Arial" w:hAnsi="Arial" w:eastAsia="Arial"/>
          <w:b w:val="0"/>
          <w:sz w:val="22"/>
        </w:rPr>
        <w:t>ah, hell he said and turned up his collar,</w:t>
      </w:r>
    </w:p>
    <w:p>
      <w:r>
        <w:rPr>
          <w:rFonts w:ascii="Arial" w:hAnsi="Arial" w:eastAsia="Arial"/>
          <w:b w:val="0"/>
          <w:sz w:val="22"/>
        </w:rPr>
        <w:t>and put his hood up,</w:t>
      </w:r>
    </w:p>
    <w:p>
      <w:r>
        <w:rPr>
          <w:rFonts w:ascii="Arial" w:hAnsi="Arial" w:eastAsia="Arial"/>
          <w:b w:val="0"/>
          <w:sz w:val="22"/>
        </w:rPr>
        <w:t>and walked past the window,</w:t>
      </w:r>
    </w:p>
    <w:p>
      <w:r>
        <w:rPr>
          <w:rFonts w:ascii="Arial" w:hAnsi="Arial" w:eastAsia="Arial"/>
          <w:b w:val="0"/>
          <w:sz w:val="22"/>
        </w:rPr>
        <w:t>and smiled at himself,</w:t>
      </w:r>
    </w:p>
    <w:p>
      <w:r>
        <w:rPr>
          <w:rFonts w:ascii="Arial" w:hAnsi="Arial" w:eastAsia="Arial"/>
          <w:b w:val="0"/>
          <w:sz w:val="22"/>
        </w:rPr>
        <w:t>looking good, looking good,</w:t>
      </w:r>
    </w:p>
    <w:p>
      <w:r>
        <w:rPr>
          <w:rFonts w:ascii="Arial" w:hAnsi="Arial" w:eastAsia="Arial"/>
          <w:b w:val="0"/>
          <w:sz w:val="22"/>
        </w:rPr>
        <w:t>going to be a real good night,</w:t>
      </w:r>
    </w:p>
    <w:p>
      <w:r>
        <w:rPr>
          <w:rFonts w:ascii="Arial" w:hAnsi="Arial" w:eastAsia="Arial"/>
          <w:b w:val="0"/>
          <w:sz w:val="22"/>
        </w:rPr>
        <w:t>real angel delight,</w:t>
      </w:r>
    </w:p>
    <w:p>
      <w:r>
        <w:rPr>
          <w:rFonts w:ascii="Arial" w:hAnsi="Arial" w:eastAsia="Arial"/>
          <w:b w:val="0"/>
          <w:sz w:val="22"/>
        </w:rPr>
        <w:t>me and my gal,</w:t>
      </w:r>
    </w:p>
    <w:p>
      <w:r>
        <w:rPr>
          <w:rFonts w:ascii="Arial" w:hAnsi="Arial" w:eastAsia="Arial"/>
          <w:b w:val="0"/>
          <w:sz w:val="22"/>
        </w:rPr>
        <w:t>rockin it to the morning light,</w:t>
      </w:r>
    </w:p>
    <w:p>
      <w:r>
        <w:rPr>
          <w:rFonts w:ascii="Arial" w:hAnsi="Arial" w:eastAsia="Arial"/>
          <w:b w:val="0"/>
          <w:sz w:val="22"/>
        </w:rPr>
        <w:t>with a bottle of whiskey,</w:t>
      </w:r>
    </w:p>
    <w:p>
      <w:r>
        <w:rPr>
          <w:rFonts w:ascii="Arial" w:hAnsi="Arial" w:eastAsia="Arial"/>
          <w:b w:val="0"/>
          <w:sz w:val="22"/>
        </w:rPr>
        <w:t>and crates of beer,</w:t>
      </w:r>
    </w:p>
    <w:p>
      <w:r>
        <w:rPr>
          <w:rFonts w:ascii="Arial" w:hAnsi="Arial" w:eastAsia="Arial"/>
          <w:b w:val="0"/>
          <w:sz w:val="22"/>
        </w:rPr>
        <w:t>and kisses and cuddles,</w:t>
      </w:r>
    </w:p>
    <w:p>
      <w:r>
        <w:rPr>
          <w:rFonts w:ascii="Arial" w:hAnsi="Arial" w:eastAsia="Arial"/>
          <w:b w:val="0"/>
          <w:sz w:val="22"/>
        </w:rPr>
        <w:t>and huggles by the fire,</w:t>
      </w:r>
    </w:p>
    <w:p>
      <w:r>
        <w:rPr>
          <w:rFonts w:ascii="Arial" w:hAnsi="Arial" w:eastAsia="Arial"/>
          <w:b w:val="0"/>
          <w:sz w:val="22"/>
        </w:rPr>
        <w:t>and filled with desire,</w:t>
      </w:r>
    </w:p>
    <w:p>
      <w:r>
        <w:rPr>
          <w:rFonts w:ascii="Arial" w:hAnsi="Arial" w:eastAsia="Arial"/>
          <w:b w:val="0"/>
          <w:sz w:val="22"/>
        </w:rPr>
        <w:t>oh, how we will be laughing,</w:t>
      </w:r>
    </w:p>
    <w:p>
      <w:r>
        <w:rPr>
          <w:rFonts w:ascii="Arial" w:hAnsi="Arial" w:eastAsia="Arial"/>
          <w:b w:val="0"/>
          <w:sz w:val="22"/>
        </w:rPr>
        <w:t>and filled with cheer,</w:t>
      </w:r>
    </w:p>
    <w:p>
      <w:r>
        <w:rPr>
          <w:rFonts w:ascii="Arial" w:hAnsi="Arial" w:eastAsia="Arial"/>
          <w:b w:val="0"/>
          <w:sz w:val="22"/>
        </w:rPr>
        <w:t>yeah, soon be home,</w:t>
      </w:r>
    </w:p>
    <w:p>
      <w:r>
        <w:rPr>
          <w:rFonts w:ascii="Arial" w:hAnsi="Arial" w:eastAsia="Arial"/>
          <w:b w:val="0"/>
          <w:sz w:val="22"/>
        </w:rPr>
        <w:t>and she will be there waiting for me,</w:t>
      </w:r>
    </w:p>
    <w:p>
      <w:r>
        <w:rPr>
          <w:rFonts w:ascii="Arial" w:hAnsi="Arial" w:eastAsia="Arial"/>
          <w:b w:val="0"/>
          <w:sz w:val="22"/>
        </w:rPr>
        <w:t>with the roses upon the table,</w:t>
      </w:r>
    </w:p>
    <w:p>
      <w:r>
        <w:rPr>
          <w:rFonts w:ascii="Arial" w:hAnsi="Arial" w:eastAsia="Arial"/>
          <w:b w:val="0"/>
          <w:sz w:val="22"/>
        </w:rPr>
        <w:t>and her and me,</w:t>
      </w:r>
    </w:p>
    <w:p>
      <w:r>
        <w:rPr>
          <w:rFonts w:ascii="Arial" w:hAnsi="Arial" w:eastAsia="Arial"/>
          <w:b w:val="0"/>
          <w:sz w:val="22"/>
        </w:rPr>
        <w:t>we were meant to be,</w:t>
      </w:r>
    </w:p>
    <w:p>
      <w:r>
        <w:rPr>
          <w:rFonts w:ascii="Arial" w:hAnsi="Arial" w:eastAsia="Arial"/>
          <w:b w:val="0"/>
          <w:sz w:val="22"/>
        </w:rPr>
        <w:t>and she, well she loves me,</w:t>
      </w:r>
    </w:p>
    <w:p>
      <w:r>
        <w:rPr>
          <w:rFonts w:ascii="Arial" w:hAnsi="Arial" w:eastAsia="Arial"/>
          <w:b w:val="0"/>
          <w:sz w:val="22"/>
        </w:rPr>
        <w:t>and that is all I need,</w:t>
      </w:r>
    </w:p>
    <w:p>
      <w:r>
        <w:rPr>
          <w:rFonts w:ascii="Arial" w:hAnsi="Arial" w:eastAsia="Arial"/>
          <w:b w:val="0"/>
          <w:sz w:val="22"/>
        </w:rPr>
        <w:t>and though I may sweat and toil too much for almost free,</w:t>
      </w:r>
    </w:p>
    <w:p>
      <w:r>
        <w:rPr>
          <w:rFonts w:ascii="Arial" w:hAnsi="Arial" w:eastAsia="Arial"/>
          <w:b w:val="0"/>
          <w:sz w:val="22"/>
        </w:rPr>
        <w:t>and struggle to pay the mortgage,</w:t>
      </w:r>
    </w:p>
    <w:p>
      <w:r>
        <w:rPr>
          <w:rFonts w:ascii="Arial" w:hAnsi="Arial" w:eastAsia="Arial"/>
          <w:b w:val="0"/>
          <w:sz w:val="22"/>
        </w:rPr>
        <w:t>a roof is roof,</w:t>
      </w:r>
    </w:p>
    <w:p>
      <w:r>
        <w:rPr>
          <w:rFonts w:ascii="Arial" w:hAnsi="Arial" w:eastAsia="Arial"/>
          <w:b w:val="0"/>
          <w:sz w:val="22"/>
        </w:rPr>
        <w:t>and it means nothing apart from that to me,</w:t>
      </w:r>
    </w:p>
    <w:p>
      <w:r>
        <w:rPr>
          <w:rFonts w:ascii="Arial" w:hAnsi="Arial" w:eastAsia="Arial"/>
          <w:b w:val="0"/>
          <w:sz w:val="22"/>
        </w:rPr>
        <w:t>but she, she, means everything to me,</w:t>
      </w:r>
    </w:p>
    <w:p>
      <w:r>
        <w:rPr>
          <w:rFonts w:ascii="Arial" w:hAnsi="Arial" w:eastAsia="Arial"/>
          <w:b w:val="0"/>
          <w:sz w:val="22"/>
        </w:rPr>
        <w:t>and when I get home,</w:t>
      </w:r>
    </w:p>
    <w:p>
      <w:r>
        <w:rPr>
          <w:rFonts w:ascii="Arial" w:hAnsi="Arial" w:eastAsia="Arial"/>
          <w:b w:val="0"/>
          <w:sz w:val="22"/>
        </w:rPr>
        <w:t>just you wait and see,</w:t>
      </w:r>
    </w:p>
    <w:p>
      <w:r>
        <w:rPr>
          <w:rFonts w:ascii="Arial" w:hAnsi="Arial" w:eastAsia="Arial"/>
          <w:b w:val="0"/>
          <w:sz w:val="22"/>
        </w:rPr>
        <w:t>just you wait and see God,</w:t>
      </w:r>
    </w:p>
    <w:p>
      <w:r>
        <w:rPr>
          <w:rFonts w:ascii="Arial" w:hAnsi="Arial" w:eastAsia="Arial"/>
          <w:b w:val="0"/>
          <w:sz w:val="22"/>
        </w:rPr>
        <w:t>because I know your omnipotent,</w:t>
      </w:r>
    </w:p>
    <w:p>
      <w:r>
        <w:rPr>
          <w:rFonts w:ascii="Arial" w:hAnsi="Arial" w:eastAsia="Arial"/>
          <w:b w:val="0"/>
          <w:sz w:val="22"/>
        </w:rPr>
        <w:t>but there are some things I don't want you to see,</w:t>
      </w:r>
    </w:p>
    <w:p>
      <w:r>
        <w:rPr>
          <w:rFonts w:ascii="Arial" w:hAnsi="Arial" w:eastAsia="Arial"/>
          <w:b w:val="0"/>
          <w:sz w:val="22"/>
        </w:rPr>
        <w:t>no God, can you not take a night off,</w:t>
      </w:r>
    </w:p>
    <w:p>
      <w:r>
        <w:rPr>
          <w:rFonts w:ascii="Arial" w:hAnsi="Arial" w:eastAsia="Arial"/>
          <w:b w:val="0"/>
          <w:sz w:val="22"/>
        </w:rPr>
        <w:t>because me and my gal are making love all night,</w:t>
      </w:r>
    </w:p>
    <w:p>
      <w:r>
        <w:rPr>
          <w:rFonts w:ascii="Arial" w:hAnsi="Arial" w:eastAsia="Arial"/>
          <w:b w:val="0"/>
          <w:sz w:val="22"/>
        </w:rPr>
        <w:t>and it ain't right,</w:t>
      </w:r>
    </w:p>
    <w:p>
      <w:r>
        <w:rPr>
          <w:rFonts w:ascii="Arial" w:hAnsi="Arial" w:eastAsia="Arial"/>
          <w:b w:val="0"/>
          <w:sz w:val="22"/>
        </w:rPr>
        <w:t>you always watching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