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Look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Upon the underground in comfort as 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room to breathe,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could you stop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could you stop it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seem to have your armpits in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family will not appreciate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suffocate me to death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look, could you stop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could you stop it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armpits will be the death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insurance company does not cover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think my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find it too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death by body odour really has no appeal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