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Long strides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sadly much more stressful than it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much more rapid, and chaotic,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less time to 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in a bus stop waiting as a man goes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long strides,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determination in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somewhere,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somewhere nice,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nice I wonder?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with an angry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who does not look twice,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me, I am sat in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raindrops in a bus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pondering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 do not mind the chance to slow things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nowhere to rush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furrowed brow,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anything stressful on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mind, that it will not 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raindrops they fall quickly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man marches down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sit and revel in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revel in the time going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and my mind is calm and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his heart must be palpitating,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he rushes and races so rapidly down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going nowhere with a smile 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he marches down the street with looks that could 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looks that could kill.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